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ED60C7" w14:textId="4E4BB369" w:rsidR="00BF7F06" w:rsidRPr="00453676" w:rsidRDefault="00822371" w:rsidP="009E4AB7">
      <w:pPr>
        <w:rPr>
          <w:rFonts w:ascii="Calibri" w:hAnsi="Calibri" w:cs="Calibri"/>
          <w:b/>
          <w:bCs/>
        </w:rPr>
      </w:pPr>
      <w:r>
        <w:rPr>
          <w:rFonts w:ascii="Calibri" w:hAnsi="Calibri" w:cs="Calibri"/>
          <w:b/>
          <w:bCs/>
        </w:rPr>
        <w:t>Miracles</w:t>
      </w:r>
    </w:p>
    <w:p w14:paraId="6AA68B88" w14:textId="6ADAC1B4" w:rsidR="007A6325" w:rsidRPr="00453676" w:rsidRDefault="00822371" w:rsidP="009E4AB7">
      <w:pPr>
        <w:rPr>
          <w:rFonts w:ascii="Calibri" w:hAnsi="Calibri" w:cs="Calibri"/>
          <w:b/>
          <w:bCs/>
        </w:rPr>
      </w:pPr>
      <w:r>
        <w:rPr>
          <w:rFonts w:ascii="Calibri" w:hAnsi="Calibri" w:cs="Calibri"/>
          <w:b/>
          <w:bCs/>
        </w:rPr>
        <w:t>The Touch</w:t>
      </w:r>
      <w:r w:rsidR="008E6542" w:rsidRPr="00453676">
        <w:rPr>
          <w:rFonts w:ascii="Calibri" w:hAnsi="Calibri" w:cs="Calibri"/>
          <w:b/>
          <w:bCs/>
        </w:rPr>
        <w:t xml:space="preserve"> (Part 1 of </w:t>
      </w:r>
      <w:r w:rsidR="00647F89">
        <w:rPr>
          <w:rFonts w:ascii="Calibri" w:hAnsi="Calibri" w:cs="Calibri"/>
          <w:b/>
          <w:bCs/>
        </w:rPr>
        <w:t>4</w:t>
      </w:r>
      <w:r w:rsidR="008E6542" w:rsidRPr="00453676">
        <w:rPr>
          <w:rFonts w:ascii="Calibri" w:hAnsi="Calibri" w:cs="Calibri"/>
          <w:b/>
          <w:bCs/>
        </w:rPr>
        <w:t>)</w:t>
      </w:r>
    </w:p>
    <w:p w14:paraId="1243C710" w14:textId="74D2B8B7" w:rsidR="007A6325" w:rsidRPr="00453676" w:rsidRDefault="00822371" w:rsidP="009E4AB7">
      <w:pPr>
        <w:rPr>
          <w:rFonts w:ascii="Calibri" w:hAnsi="Calibri" w:cs="Calibri"/>
          <w:b/>
          <w:bCs/>
        </w:rPr>
      </w:pPr>
      <w:r>
        <w:rPr>
          <w:rFonts w:ascii="Calibri" w:hAnsi="Calibri" w:cs="Calibri"/>
          <w:b/>
          <w:bCs/>
        </w:rPr>
        <w:t>Mark 5:21-42</w:t>
      </w:r>
    </w:p>
    <w:p w14:paraId="4D385E71" w14:textId="77777777" w:rsidR="007A6325" w:rsidRPr="00453676" w:rsidRDefault="009E4AB7" w:rsidP="009E4AB7">
      <w:pPr>
        <w:rPr>
          <w:rFonts w:ascii="Calibri" w:hAnsi="Calibri" w:cs="Calibri"/>
          <w:b/>
          <w:bCs/>
        </w:rPr>
      </w:pPr>
      <w:r w:rsidRPr="00453676">
        <w:rPr>
          <w:rFonts w:ascii="Calibri" w:hAnsi="Calibri" w:cs="Calibri"/>
          <w:b/>
          <w:bCs/>
        </w:rPr>
        <w:t>Pastor Ryan He</w:t>
      </w:r>
      <w:r w:rsidR="00F36CB1" w:rsidRPr="00453676">
        <w:rPr>
          <w:rFonts w:ascii="Calibri" w:hAnsi="Calibri" w:cs="Calibri"/>
          <w:b/>
          <w:bCs/>
        </w:rPr>
        <w:t>ll</w:t>
      </w:r>
      <w:r w:rsidRPr="00453676">
        <w:rPr>
          <w:rFonts w:ascii="Calibri" w:hAnsi="Calibri" w:cs="Calibri"/>
          <w:b/>
          <w:bCs/>
        </w:rPr>
        <w:t>er</w:t>
      </w:r>
    </w:p>
    <w:p w14:paraId="068C06A5" w14:textId="77777777" w:rsidR="007A6325" w:rsidRPr="00FB290F" w:rsidRDefault="007A6325" w:rsidP="009E4AB7"/>
    <w:p w14:paraId="2DFB3FD7" w14:textId="77777777" w:rsidR="00822371" w:rsidRPr="00822371" w:rsidRDefault="00822371" w:rsidP="00822371">
      <w:pPr>
        <w:spacing w:line="276" w:lineRule="auto"/>
        <w:rPr>
          <w:rFonts w:ascii="Calibri" w:hAnsi="Calibri"/>
        </w:rPr>
      </w:pPr>
      <w:r w:rsidRPr="00822371">
        <w:rPr>
          <w:rFonts w:ascii="Calibri" w:hAnsi="Calibri"/>
        </w:rPr>
        <w:t xml:space="preserve">This morning, we're kicking off a new series, called “Miracles.” Everyone needs one. I'm convinced that every person needs God's intervention in their life. Maybe you're thinking that you don't. Maybe you haven't thought critically about your life enough. Some of us need jobs. Some of us need the healing touch of the Lord. Maybe you have an illness or a sickness. Maybe you just need some wisdom or some strength. Maybe you're trying to figure out how to put a relationship together, or how to guide your children, or whatever it may be. </w:t>
      </w:r>
    </w:p>
    <w:p w14:paraId="1ACCDBFF" w14:textId="77777777" w:rsidR="00822371" w:rsidRPr="00822371" w:rsidRDefault="00822371" w:rsidP="00822371">
      <w:pPr>
        <w:spacing w:line="276" w:lineRule="auto"/>
        <w:rPr>
          <w:rFonts w:ascii="Calibri" w:hAnsi="Calibri"/>
        </w:rPr>
      </w:pPr>
    </w:p>
    <w:p w14:paraId="402084A7" w14:textId="77777777" w:rsidR="00822371" w:rsidRPr="00822371" w:rsidRDefault="00822371" w:rsidP="00822371">
      <w:pPr>
        <w:spacing w:line="276" w:lineRule="auto"/>
        <w:rPr>
          <w:rFonts w:ascii="Calibri" w:hAnsi="Calibri"/>
        </w:rPr>
      </w:pPr>
      <w:r w:rsidRPr="00822371">
        <w:rPr>
          <w:rFonts w:ascii="Calibri" w:hAnsi="Calibri"/>
        </w:rPr>
        <w:t>This series that we're looking at over the next few weeks is about the miracles of Jesus. I'm so excited to share this morning's message and the coming messages because we believe in a God that does supernatural things. Do you believe that today, church? Do you believe in a God that does amazing things?</w:t>
      </w:r>
    </w:p>
    <w:p w14:paraId="3A8DCB4B" w14:textId="77777777" w:rsidR="00822371" w:rsidRPr="00822371" w:rsidRDefault="00822371" w:rsidP="00822371">
      <w:pPr>
        <w:spacing w:line="276" w:lineRule="auto"/>
        <w:rPr>
          <w:rFonts w:ascii="Calibri" w:hAnsi="Calibri"/>
        </w:rPr>
      </w:pPr>
    </w:p>
    <w:p w14:paraId="6CBCC0CE" w14:textId="0E025DB6" w:rsidR="00822371" w:rsidRPr="00822371" w:rsidRDefault="00822371" w:rsidP="00822371">
      <w:pPr>
        <w:spacing w:line="276" w:lineRule="auto"/>
        <w:rPr>
          <w:rFonts w:ascii="Calibri" w:hAnsi="Calibri"/>
        </w:rPr>
      </w:pPr>
      <w:r w:rsidRPr="00822371">
        <w:rPr>
          <w:rFonts w:ascii="Calibri" w:hAnsi="Calibri"/>
        </w:rPr>
        <w:t>There are two ways really to live. There’s the natural way to live, which is by fate, by chance, by hope</w:t>
      </w:r>
      <w:r w:rsidR="00E765C0">
        <w:rPr>
          <w:rFonts w:ascii="Calibri" w:hAnsi="Calibri"/>
        </w:rPr>
        <w:t xml:space="preserve"> (</w:t>
      </w:r>
      <w:r w:rsidRPr="00822371">
        <w:rPr>
          <w:rFonts w:ascii="Calibri" w:hAnsi="Calibri"/>
        </w:rPr>
        <w:t>whatever that means</w:t>
      </w:r>
      <w:r w:rsidR="00E765C0">
        <w:rPr>
          <w:rFonts w:ascii="Calibri" w:hAnsi="Calibri"/>
        </w:rPr>
        <w:t>)</w:t>
      </w:r>
      <w:r w:rsidRPr="00822371">
        <w:rPr>
          <w:rFonts w:ascii="Calibri" w:hAnsi="Calibri"/>
        </w:rPr>
        <w:t xml:space="preserve">. There's the supernatural way to live. The supernatural life does not mean that you're a weirdo. It doesn't mean that you're going to record an episode on </w:t>
      </w:r>
      <w:r w:rsidRPr="00822371">
        <w:rPr>
          <w:rFonts w:ascii="Calibri" w:hAnsi="Calibri"/>
          <w:i/>
          <w:iCs/>
        </w:rPr>
        <w:t>Ghost Hunters.</w:t>
      </w:r>
      <w:r w:rsidRPr="00822371">
        <w:rPr>
          <w:rFonts w:ascii="Calibri" w:hAnsi="Calibri"/>
        </w:rPr>
        <w:t xml:space="preserve"> That's not what I'm talking about. I'm talking about having faith and having confidence in the Lord. Just knowing that God is with you, regardless of whatever is going on in your life. </w:t>
      </w:r>
    </w:p>
    <w:p w14:paraId="203D8065" w14:textId="77777777" w:rsidR="00822371" w:rsidRPr="00822371" w:rsidRDefault="00822371" w:rsidP="00822371">
      <w:pPr>
        <w:spacing w:line="276" w:lineRule="auto"/>
        <w:rPr>
          <w:rFonts w:ascii="Calibri" w:hAnsi="Calibri"/>
        </w:rPr>
      </w:pPr>
    </w:p>
    <w:p w14:paraId="72736959" w14:textId="594D7525" w:rsidR="00822371" w:rsidRPr="00822371" w:rsidRDefault="00822371" w:rsidP="00822371">
      <w:pPr>
        <w:spacing w:line="276" w:lineRule="auto"/>
        <w:rPr>
          <w:rFonts w:ascii="Calibri" w:hAnsi="Calibri"/>
        </w:rPr>
      </w:pPr>
      <w:r w:rsidRPr="00822371">
        <w:rPr>
          <w:rFonts w:ascii="Calibri" w:hAnsi="Calibri"/>
        </w:rPr>
        <w:t>Today, I want to introduce this message and this series today by saying we want to live a supernatural life. We need the supernatural life of Jesus within us. We need God's counsel</w:t>
      </w:r>
      <w:r w:rsidR="00E765C0">
        <w:rPr>
          <w:rFonts w:ascii="Calibri" w:hAnsi="Calibri"/>
        </w:rPr>
        <w:t xml:space="preserve">, wisdom, and strength </w:t>
      </w:r>
      <w:r w:rsidRPr="00822371">
        <w:rPr>
          <w:rFonts w:ascii="Calibri" w:hAnsi="Calibri"/>
        </w:rPr>
        <w:t xml:space="preserve">within us. That's why we need God's great word for us from Mark 5. </w:t>
      </w:r>
    </w:p>
    <w:p w14:paraId="509D602F" w14:textId="77777777" w:rsidR="00822371" w:rsidRPr="00822371" w:rsidRDefault="00822371" w:rsidP="00822371">
      <w:pPr>
        <w:spacing w:line="276" w:lineRule="auto"/>
        <w:rPr>
          <w:rFonts w:ascii="Calibri" w:hAnsi="Calibri"/>
        </w:rPr>
      </w:pPr>
    </w:p>
    <w:p w14:paraId="407FD7CC" w14:textId="77777777" w:rsidR="00822371" w:rsidRPr="00822371" w:rsidRDefault="00822371" w:rsidP="00822371">
      <w:pPr>
        <w:spacing w:line="276" w:lineRule="auto"/>
        <w:rPr>
          <w:rFonts w:ascii="Calibri" w:hAnsi="Calibri"/>
        </w:rPr>
      </w:pPr>
      <w:r w:rsidRPr="00822371">
        <w:rPr>
          <w:rFonts w:ascii="Calibri" w:hAnsi="Calibri"/>
        </w:rPr>
        <w:t xml:space="preserve">In Mark 5, Jesus has a powerful encounter with two individuals, a young girl and a woman. These stories teach us so much about the supernatural work of God in our lives. </w:t>
      </w:r>
    </w:p>
    <w:p w14:paraId="03867618" w14:textId="77777777" w:rsidR="00822371" w:rsidRPr="00822371" w:rsidRDefault="00822371" w:rsidP="00822371">
      <w:pPr>
        <w:spacing w:line="276" w:lineRule="auto"/>
        <w:rPr>
          <w:rFonts w:ascii="Calibri" w:hAnsi="Calibri"/>
        </w:rPr>
      </w:pPr>
    </w:p>
    <w:p w14:paraId="586D270C" w14:textId="77777777" w:rsidR="00822371" w:rsidRPr="00822371" w:rsidRDefault="00822371" w:rsidP="00822371">
      <w:pPr>
        <w:spacing w:line="276" w:lineRule="auto"/>
        <w:rPr>
          <w:rFonts w:ascii="Calibri" w:hAnsi="Calibri"/>
        </w:rPr>
      </w:pPr>
      <w:r w:rsidRPr="00822371">
        <w:rPr>
          <w:rFonts w:ascii="Calibri" w:hAnsi="Calibri"/>
        </w:rPr>
        <w:t xml:space="preserve">I've called the message today “The Touch” because Jesus touches people. Jesus touched two blind men and they began to see. Jesus touched the leper and he was healed. Jesus is going to touch somebody here in this passage. The touch. I'm convinced that the touch is something that is so powerful. </w:t>
      </w:r>
    </w:p>
    <w:p w14:paraId="6E7FD744" w14:textId="77777777" w:rsidR="00822371" w:rsidRPr="00822371" w:rsidRDefault="00822371" w:rsidP="00822371">
      <w:pPr>
        <w:spacing w:line="276" w:lineRule="auto"/>
        <w:rPr>
          <w:rFonts w:ascii="Calibri" w:hAnsi="Calibri"/>
        </w:rPr>
      </w:pPr>
    </w:p>
    <w:p w14:paraId="397238B9" w14:textId="58D476E8" w:rsidR="00822371" w:rsidRPr="00822371" w:rsidRDefault="00822371" w:rsidP="00822371">
      <w:pPr>
        <w:spacing w:line="276" w:lineRule="auto"/>
        <w:rPr>
          <w:rFonts w:ascii="Calibri" w:hAnsi="Calibri"/>
        </w:rPr>
      </w:pPr>
      <w:r w:rsidRPr="00822371">
        <w:rPr>
          <w:rFonts w:ascii="Calibri" w:hAnsi="Calibri"/>
        </w:rPr>
        <w:t>We talk a lot about a shooter’s touch. I'm getting excited about basketball season because I'm about to coach a group of 4</w:t>
      </w:r>
      <w:r w:rsidRPr="00822371">
        <w:rPr>
          <w:rFonts w:ascii="Calibri" w:hAnsi="Calibri"/>
          <w:vertAlign w:val="superscript"/>
        </w:rPr>
        <w:t>th</w:t>
      </w:r>
      <w:r w:rsidRPr="00822371">
        <w:rPr>
          <w:rFonts w:ascii="Calibri" w:hAnsi="Calibri"/>
        </w:rPr>
        <w:t xml:space="preserve"> and 5</w:t>
      </w:r>
      <w:r w:rsidRPr="00822371">
        <w:rPr>
          <w:rFonts w:ascii="Calibri" w:hAnsi="Calibri"/>
          <w:vertAlign w:val="superscript"/>
        </w:rPr>
        <w:t>th</w:t>
      </w:r>
      <w:r w:rsidRPr="00822371">
        <w:rPr>
          <w:rFonts w:ascii="Calibri" w:hAnsi="Calibri"/>
        </w:rPr>
        <w:t xml:space="preserve"> grade boys, and we're getting ready. We’ve got our 4</w:t>
      </w:r>
      <w:r w:rsidRPr="00822371">
        <w:rPr>
          <w:rFonts w:ascii="Calibri" w:hAnsi="Calibri"/>
          <w:vertAlign w:val="superscript"/>
        </w:rPr>
        <w:t>th</w:t>
      </w:r>
      <w:r w:rsidRPr="00822371">
        <w:rPr>
          <w:rFonts w:ascii="Calibri" w:hAnsi="Calibri"/>
        </w:rPr>
        <w:t xml:space="preserve"> and 5</w:t>
      </w:r>
      <w:r w:rsidRPr="00822371">
        <w:rPr>
          <w:rFonts w:ascii="Calibri" w:hAnsi="Calibri"/>
          <w:vertAlign w:val="superscript"/>
        </w:rPr>
        <w:t>th</w:t>
      </w:r>
      <w:r w:rsidRPr="00822371">
        <w:rPr>
          <w:rFonts w:ascii="Calibri" w:hAnsi="Calibri"/>
        </w:rPr>
        <w:t xml:space="preserve"> grade boys working on their shooting. The shooter’s touch is the ability to shoot the </w:t>
      </w:r>
      <w:r w:rsidRPr="00822371">
        <w:rPr>
          <w:rFonts w:ascii="Calibri" w:hAnsi="Calibri"/>
        </w:rPr>
        <w:lastRenderedPageBreak/>
        <w:t xml:space="preserve">basketball in a way that the ball spins and when it hits the rim it falls in more likely than not. We have a shooter’s touch. </w:t>
      </w:r>
    </w:p>
    <w:p w14:paraId="6DF6F622" w14:textId="77777777" w:rsidR="00822371" w:rsidRPr="00822371" w:rsidRDefault="00822371" w:rsidP="00822371">
      <w:pPr>
        <w:spacing w:line="276" w:lineRule="auto"/>
        <w:rPr>
          <w:rFonts w:ascii="Calibri" w:hAnsi="Calibri"/>
        </w:rPr>
      </w:pPr>
    </w:p>
    <w:p w14:paraId="364D69E4" w14:textId="03637896" w:rsidR="00822371" w:rsidRPr="00822371" w:rsidRDefault="00822371" w:rsidP="00822371">
      <w:pPr>
        <w:spacing w:line="276" w:lineRule="auto"/>
        <w:rPr>
          <w:rFonts w:ascii="Calibri" w:hAnsi="Calibri"/>
        </w:rPr>
      </w:pPr>
      <w:r w:rsidRPr="00822371">
        <w:rPr>
          <w:rFonts w:ascii="Calibri" w:hAnsi="Calibri"/>
        </w:rPr>
        <w:t xml:space="preserve">Somebody might say that you have the Midas touch. If you can take a business that's failing and turn it into one that's profitable, you might have the Midas touch. </w:t>
      </w:r>
    </w:p>
    <w:p w14:paraId="52E42D43" w14:textId="77777777" w:rsidR="00822371" w:rsidRPr="00822371" w:rsidRDefault="00822371" w:rsidP="00822371">
      <w:pPr>
        <w:spacing w:line="276" w:lineRule="auto"/>
        <w:rPr>
          <w:rFonts w:ascii="Calibri" w:hAnsi="Calibri"/>
        </w:rPr>
      </w:pPr>
    </w:p>
    <w:p w14:paraId="16A95097" w14:textId="77777777" w:rsidR="00822371" w:rsidRPr="00822371" w:rsidRDefault="00822371" w:rsidP="00822371">
      <w:pPr>
        <w:spacing w:line="276" w:lineRule="auto"/>
        <w:rPr>
          <w:rFonts w:ascii="Calibri" w:hAnsi="Calibri"/>
        </w:rPr>
      </w:pPr>
      <w:r w:rsidRPr="00822371">
        <w:rPr>
          <w:rFonts w:ascii="Calibri" w:hAnsi="Calibri"/>
        </w:rPr>
        <w:t xml:space="preserve">There's the mother's touch. </w:t>
      </w:r>
    </w:p>
    <w:p w14:paraId="78855DE2" w14:textId="77777777" w:rsidR="00822371" w:rsidRPr="00822371" w:rsidRDefault="00822371" w:rsidP="00822371">
      <w:pPr>
        <w:spacing w:line="276" w:lineRule="auto"/>
        <w:rPr>
          <w:rFonts w:ascii="Calibri" w:hAnsi="Calibri"/>
        </w:rPr>
      </w:pPr>
    </w:p>
    <w:p w14:paraId="4EE128EC" w14:textId="67EDD870" w:rsidR="00E765C0" w:rsidRDefault="00822371" w:rsidP="00822371">
      <w:pPr>
        <w:spacing w:line="276" w:lineRule="auto"/>
        <w:rPr>
          <w:rFonts w:ascii="Calibri" w:hAnsi="Calibri"/>
        </w:rPr>
      </w:pPr>
      <w:r w:rsidRPr="00822371">
        <w:rPr>
          <w:rFonts w:ascii="Calibri" w:hAnsi="Calibri"/>
        </w:rPr>
        <w:t>My little boy fell down the stairs in the basement this week. I heard a scream and a shriek and a boom. Gena was not home. My little boy came up. He was walking and he was like, “Dad, I broke my back.” He</w:t>
      </w:r>
      <w:r w:rsidR="00E765C0">
        <w:rPr>
          <w:rFonts w:ascii="Calibri" w:hAnsi="Calibri"/>
        </w:rPr>
        <w:t xml:space="preserve"> wa</w:t>
      </w:r>
      <w:r w:rsidRPr="00822371">
        <w:rPr>
          <w:rFonts w:ascii="Calibri" w:hAnsi="Calibri"/>
        </w:rPr>
        <w:t>s crying. I</w:t>
      </w:r>
      <w:r w:rsidR="00E765C0">
        <w:rPr>
          <w:rFonts w:ascii="Calibri" w:hAnsi="Calibri"/>
        </w:rPr>
        <w:t xml:space="preserve"> said</w:t>
      </w:r>
      <w:r w:rsidRPr="00822371">
        <w:rPr>
          <w:rFonts w:ascii="Calibri" w:hAnsi="Calibri"/>
        </w:rPr>
        <w:t>, “Son, you didn't break your back. You wouldn't be able to walk.” He just knocked the breath out of himself. I said, “Just lay here and you'll be fine.” He</w:t>
      </w:r>
      <w:r w:rsidR="00E765C0">
        <w:rPr>
          <w:rFonts w:ascii="Calibri" w:hAnsi="Calibri"/>
        </w:rPr>
        <w:t xml:space="preserve"> wa</w:t>
      </w:r>
      <w:r w:rsidRPr="00822371">
        <w:rPr>
          <w:rFonts w:ascii="Calibri" w:hAnsi="Calibri"/>
        </w:rPr>
        <w:t>s crying and</w:t>
      </w:r>
      <w:r w:rsidR="00E765C0">
        <w:rPr>
          <w:rFonts w:ascii="Calibri" w:hAnsi="Calibri"/>
        </w:rPr>
        <w:t xml:space="preserve"> </w:t>
      </w:r>
      <w:r w:rsidRPr="00822371">
        <w:rPr>
          <w:rFonts w:ascii="Calibri" w:hAnsi="Calibri"/>
        </w:rPr>
        <w:t xml:space="preserve">all upset. I </w:t>
      </w:r>
      <w:r w:rsidR="00B75E91">
        <w:rPr>
          <w:rFonts w:ascii="Calibri" w:hAnsi="Calibri"/>
        </w:rPr>
        <w:t>went</w:t>
      </w:r>
      <w:r w:rsidRPr="00822371">
        <w:rPr>
          <w:rFonts w:ascii="Calibri" w:hAnsi="Calibri"/>
        </w:rPr>
        <w:t xml:space="preserve"> on and d</w:t>
      </w:r>
      <w:r w:rsidR="00B75E91">
        <w:rPr>
          <w:rFonts w:ascii="Calibri" w:hAnsi="Calibri"/>
        </w:rPr>
        <w:t>id</w:t>
      </w:r>
      <w:r w:rsidRPr="00822371">
        <w:rPr>
          <w:rFonts w:ascii="Calibri" w:hAnsi="Calibri"/>
        </w:rPr>
        <w:t xml:space="preserve"> something else. </w:t>
      </w:r>
    </w:p>
    <w:p w14:paraId="270FA5D5" w14:textId="77777777" w:rsidR="00E765C0" w:rsidRDefault="00E765C0" w:rsidP="00822371">
      <w:pPr>
        <w:spacing w:line="276" w:lineRule="auto"/>
        <w:rPr>
          <w:rFonts w:ascii="Calibri" w:hAnsi="Calibri"/>
        </w:rPr>
      </w:pPr>
    </w:p>
    <w:p w14:paraId="2F6FADAD" w14:textId="2EEBCC76" w:rsidR="00822371" w:rsidRPr="00822371" w:rsidRDefault="00822371" w:rsidP="00822371">
      <w:pPr>
        <w:spacing w:line="276" w:lineRule="auto"/>
        <w:rPr>
          <w:rFonts w:ascii="Calibri" w:hAnsi="Calibri"/>
        </w:rPr>
      </w:pPr>
      <w:r w:rsidRPr="00822371">
        <w:rPr>
          <w:rFonts w:ascii="Calibri" w:hAnsi="Calibri"/>
        </w:rPr>
        <w:t>About 10 minutes later, he said, “Dad, you don't care for me the way that Mom does. If Mom would have been here, she would have rubbed my back. She would have put some cream on it. She would have brought me a cup of water. She would have brought me some aspirin. She would have hugged me. You just slapped me on the shoulder and told me, ‘You'll be alright.’”</w:t>
      </w:r>
    </w:p>
    <w:p w14:paraId="6A668203" w14:textId="77777777" w:rsidR="00822371" w:rsidRPr="00822371" w:rsidRDefault="00822371" w:rsidP="00822371">
      <w:pPr>
        <w:spacing w:line="276" w:lineRule="auto"/>
        <w:rPr>
          <w:rFonts w:ascii="Calibri" w:hAnsi="Calibri"/>
        </w:rPr>
      </w:pPr>
    </w:p>
    <w:p w14:paraId="7996A7D2" w14:textId="77777777" w:rsidR="00822371" w:rsidRPr="00822371" w:rsidRDefault="00822371" w:rsidP="00822371">
      <w:pPr>
        <w:spacing w:line="276" w:lineRule="auto"/>
        <w:rPr>
          <w:rFonts w:ascii="Calibri" w:hAnsi="Calibri"/>
        </w:rPr>
      </w:pPr>
      <w:r w:rsidRPr="00822371">
        <w:rPr>
          <w:rFonts w:ascii="Calibri" w:hAnsi="Calibri"/>
        </w:rPr>
        <w:t>I felt like a bad dad, but then I realized there's a mother's touch. When a kid is hurt, he needs Mama. He needs Mama's touch. Daddy’s touch, I'm not sure about that. “You'll be alright, son. You’re good. Take a deep breath. You're good.”</w:t>
      </w:r>
    </w:p>
    <w:p w14:paraId="23B1115C" w14:textId="77777777" w:rsidR="00822371" w:rsidRPr="00822371" w:rsidRDefault="00822371" w:rsidP="00822371">
      <w:pPr>
        <w:spacing w:line="276" w:lineRule="auto"/>
        <w:rPr>
          <w:rFonts w:ascii="Calibri" w:hAnsi="Calibri"/>
        </w:rPr>
      </w:pPr>
    </w:p>
    <w:p w14:paraId="5AF3C9D1" w14:textId="77777777" w:rsidR="00822371" w:rsidRPr="00822371" w:rsidRDefault="00822371" w:rsidP="00822371">
      <w:pPr>
        <w:spacing w:line="276" w:lineRule="auto"/>
        <w:rPr>
          <w:rFonts w:ascii="Calibri" w:hAnsi="Calibri"/>
        </w:rPr>
      </w:pPr>
      <w:r w:rsidRPr="00822371">
        <w:rPr>
          <w:rFonts w:ascii="Calibri" w:hAnsi="Calibri"/>
        </w:rPr>
        <w:t xml:space="preserve">There’s also the Savior’s touch. The Savior’s touch is the touch of Jesus. The Savior’s touch is powerful. </w:t>
      </w:r>
    </w:p>
    <w:p w14:paraId="55923722" w14:textId="77777777" w:rsidR="00822371" w:rsidRPr="00822371" w:rsidRDefault="00822371" w:rsidP="00822371">
      <w:pPr>
        <w:spacing w:line="276" w:lineRule="auto"/>
        <w:rPr>
          <w:rFonts w:ascii="Calibri" w:hAnsi="Calibri"/>
        </w:rPr>
      </w:pPr>
    </w:p>
    <w:p w14:paraId="6559F5E1" w14:textId="77777777" w:rsidR="00822371" w:rsidRPr="00822371" w:rsidRDefault="00822371" w:rsidP="00822371">
      <w:pPr>
        <w:spacing w:line="276" w:lineRule="auto"/>
        <w:rPr>
          <w:rFonts w:ascii="Calibri" w:hAnsi="Calibri"/>
        </w:rPr>
      </w:pPr>
      <w:r w:rsidRPr="00822371">
        <w:rPr>
          <w:rFonts w:ascii="Calibri" w:hAnsi="Calibri"/>
        </w:rPr>
        <w:t xml:space="preserve">The power of touch. They say that touch is the most powerful of all nonverbal communications. If I tell you something, that's one thing. If I tell you and I put my hand on your shoulder, that means something else. Touch is a powerful thing. It really is. </w:t>
      </w:r>
    </w:p>
    <w:p w14:paraId="473AB379" w14:textId="77777777" w:rsidR="00822371" w:rsidRPr="00822371" w:rsidRDefault="00822371" w:rsidP="00822371">
      <w:pPr>
        <w:spacing w:line="276" w:lineRule="auto"/>
        <w:rPr>
          <w:rFonts w:ascii="Calibri" w:hAnsi="Calibri"/>
        </w:rPr>
      </w:pPr>
    </w:p>
    <w:p w14:paraId="3203F0AA" w14:textId="77777777" w:rsidR="00822371" w:rsidRPr="00822371" w:rsidRDefault="00822371" w:rsidP="00822371">
      <w:pPr>
        <w:spacing w:line="276" w:lineRule="auto"/>
        <w:rPr>
          <w:rFonts w:ascii="Calibri" w:hAnsi="Calibri"/>
        </w:rPr>
      </w:pPr>
      <w:r w:rsidRPr="00822371">
        <w:rPr>
          <w:rFonts w:ascii="Calibri" w:hAnsi="Calibri"/>
        </w:rPr>
        <w:t>They say that babies that are not cuddled and hugged and loved physically when they’re born, will grow up into adulthood and be withdrawn from people because they never experienced the touch that they needed in infancy.</w:t>
      </w:r>
    </w:p>
    <w:p w14:paraId="5C347D14" w14:textId="77777777" w:rsidR="00822371" w:rsidRPr="00822371" w:rsidRDefault="00822371" w:rsidP="00822371">
      <w:pPr>
        <w:spacing w:line="276" w:lineRule="auto"/>
        <w:rPr>
          <w:rFonts w:ascii="Calibri" w:hAnsi="Calibri"/>
        </w:rPr>
      </w:pPr>
    </w:p>
    <w:p w14:paraId="64AF4181" w14:textId="30F49F53" w:rsidR="00822371" w:rsidRPr="00822371" w:rsidRDefault="00822371" w:rsidP="00822371">
      <w:pPr>
        <w:spacing w:line="276" w:lineRule="auto"/>
        <w:rPr>
          <w:rFonts w:ascii="Calibri" w:hAnsi="Calibri"/>
        </w:rPr>
      </w:pPr>
      <w:r w:rsidRPr="00822371">
        <w:rPr>
          <w:rFonts w:ascii="Calibri" w:hAnsi="Calibri"/>
        </w:rPr>
        <w:t xml:space="preserve">There was a study that was done by the University of California at Berkeley. Only Berkeley would do a study like this. They analyzed a bunch of basketball teams and how they touched. They identified twelve different ways that basketball players on the same team touch each </w:t>
      </w:r>
      <w:r w:rsidRPr="00822371">
        <w:rPr>
          <w:rFonts w:ascii="Calibri" w:hAnsi="Calibri"/>
        </w:rPr>
        <w:lastRenderedPageBreak/>
        <w:t>other on the court to encourage each other. There’s the high five, the chest bump, the butt pat. That's the best one. That may have a different connotation in other places, but at least on the basketball court, that means “let's go.” They identified twelve different touches. Here's what they discovered</w:t>
      </w:r>
      <w:r w:rsidR="00E765C0">
        <w:rPr>
          <w:rFonts w:ascii="Calibri" w:hAnsi="Calibri"/>
        </w:rPr>
        <w:t>:</w:t>
      </w:r>
      <w:r w:rsidRPr="00822371">
        <w:rPr>
          <w:rFonts w:ascii="Calibri" w:hAnsi="Calibri"/>
        </w:rPr>
        <w:t xml:space="preserve"> The teams that touched the most were the most victorious. They won the most. The ones that had the most communication, the ones that had the most touch, the </w:t>
      </w:r>
      <w:proofErr w:type="gramStart"/>
      <w:r w:rsidRPr="00822371">
        <w:rPr>
          <w:rFonts w:ascii="Calibri" w:hAnsi="Calibri"/>
        </w:rPr>
        <w:t>most</w:t>
      </w:r>
      <w:r w:rsidR="00E765C0">
        <w:rPr>
          <w:rFonts w:ascii="Calibri" w:hAnsi="Calibri"/>
        </w:rPr>
        <w:t xml:space="preserve"> </w:t>
      </w:r>
      <w:r w:rsidRPr="00822371">
        <w:rPr>
          <w:rFonts w:ascii="Calibri" w:hAnsi="Calibri"/>
        </w:rPr>
        <w:t>high</w:t>
      </w:r>
      <w:proofErr w:type="gramEnd"/>
      <w:r w:rsidRPr="00822371">
        <w:rPr>
          <w:rFonts w:ascii="Calibri" w:hAnsi="Calibri"/>
        </w:rPr>
        <w:t xml:space="preserve"> fives, the most enthusiasm, resulted in victories and plays on the court. </w:t>
      </w:r>
    </w:p>
    <w:p w14:paraId="3270D884" w14:textId="77777777" w:rsidR="00822371" w:rsidRPr="00822371" w:rsidRDefault="00822371" w:rsidP="00822371">
      <w:pPr>
        <w:spacing w:line="276" w:lineRule="auto"/>
        <w:rPr>
          <w:rFonts w:ascii="Calibri" w:hAnsi="Calibri"/>
        </w:rPr>
      </w:pPr>
    </w:p>
    <w:p w14:paraId="2E2F13F3" w14:textId="77777777" w:rsidR="00822371" w:rsidRPr="00822371" w:rsidRDefault="00822371" w:rsidP="00822371">
      <w:pPr>
        <w:spacing w:line="276" w:lineRule="auto"/>
        <w:rPr>
          <w:rFonts w:ascii="Calibri" w:hAnsi="Calibri"/>
        </w:rPr>
      </w:pPr>
      <w:r w:rsidRPr="00822371">
        <w:rPr>
          <w:rFonts w:ascii="Calibri" w:hAnsi="Calibri"/>
        </w:rPr>
        <w:t xml:space="preserve">All that to say, we need the touch. More than we even need the touch of each other, we need the touch of the Savior. </w:t>
      </w:r>
    </w:p>
    <w:p w14:paraId="5F1D1C81" w14:textId="77777777" w:rsidR="00822371" w:rsidRPr="00822371" w:rsidRDefault="00822371" w:rsidP="00822371">
      <w:pPr>
        <w:spacing w:line="276" w:lineRule="auto"/>
        <w:rPr>
          <w:rFonts w:ascii="Calibri" w:hAnsi="Calibri"/>
        </w:rPr>
      </w:pPr>
    </w:p>
    <w:p w14:paraId="7ADB68C9" w14:textId="77777777" w:rsidR="00822371" w:rsidRPr="00822371" w:rsidRDefault="00822371" w:rsidP="00822371">
      <w:pPr>
        <w:spacing w:line="276" w:lineRule="auto"/>
        <w:rPr>
          <w:rFonts w:ascii="Calibri" w:hAnsi="Calibri"/>
        </w:rPr>
      </w:pPr>
      <w:r w:rsidRPr="00822371">
        <w:rPr>
          <w:rFonts w:ascii="Calibri" w:hAnsi="Calibri"/>
        </w:rPr>
        <w:t xml:space="preserve">Mark 5 tells us about this powerful touch. </w:t>
      </w:r>
    </w:p>
    <w:p w14:paraId="4E4FE4C0" w14:textId="77777777" w:rsidR="00822371" w:rsidRPr="00822371" w:rsidRDefault="00822371" w:rsidP="00822371">
      <w:pPr>
        <w:spacing w:line="276" w:lineRule="auto"/>
        <w:rPr>
          <w:rFonts w:ascii="Calibri" w:hAnsi="Calibri"/>
        </w:rPr>
      </w:pPr>
    </w:p>
    <w:p w14:paraId="6A076BCB" w14:textId="77777777" w:rsidR="00822371" w:rsidRPr="00822371" w:rsidRDefault="00822371" w:rsidP="00822371">
      <w:pPr>
        <w:spacing w:line="276" w:lineRule="auto"/>
        <w:rPr>
          <w:rFonts w:ascii="Calibri" w:hAnsi="Calibri"/>
        </w:rPr>
      </w:pPr>
      <w:r w:rsidRPr="00822371">
        <w:rPr>
          <w:rFonts w:ascii="Calibri" w:hAnsi="Calibri"/>
        </w:rPr>
        <w:t>“When Jesus had crossed over again by boat to the other side, a large crowd gathered around him while he was by the sea. One of the synagogue leaders, named Jairus, came, and when he saw Jesus, he fell at his feet and begged him earnestly, ‘My little daughter is dying. Come and lay your hands on her so that she can get well and live.’ So Jesus went with him, and a large crowd was following and pressing against him” (Mark 5:21-24).</w:t>
      </w:r>
    </w:p>
    <w:p w14:paraId="39BF46FA" w14:textId="77777777" w:rsidR="00822371" w:rsidRPr="00822371" w:rsidRDefault="00822371" w:rsidP="00822371">
      <w:pPr>
        <w:spacing w:line="276" w:lineRule="auto"/>
        <w:rPr>
          <w:rFonts w:ascii="Calibri" w:hAnsi="Calibri"/>
        </w:rPr>
      </w:pPr>
    </w:p>
    <w:p w14:paraId="7A12C4CD" w14:textId="586F33BF" w:rsidR="00822371" w:rsidRPr="00822371" w:rsidRDefault="00822371" w:rsidP="00822371">
      <w:pPr>
        <w:spacing w:line="276" w:lineRule="auto"/>
        <w:rPr>
          <w:rFonts w:ascii="Calibri" w:hAnsi="Calibri"/>
        </w:rPr>
      </w:pPr>
      <w:r w:rsidRPr="00822371">
        <w:rPr>
          <w:rFonts w:ascii="Calibri" w:hAnsi="Calibri"/>
        </w:rPr>
        <w:t xml:space="preserve">This man who's the leader in the synagogue comes to Jesus. If you look at history, you see that the synagogue leaders were the biggest critics of Jesus. They were the Jewish religious establishment. They were the ones </w:t>
      </w:r>
      <w:r w:rsidR="00E765C0">
        <w:rPr>
          <w:rFonts w:ascii="Calibri" w:hAnsi="Calibri"/>
        </w:rPr>
        <w:t>who</w:t>
      </w:r>
      <w:r w:rsidRPr="00822371">
        <w:rPr>
          <w:rFonts w:ascii="Calibri" w:hAnsi="Calibri"/>
        </w:rPr>
        <w:t xml:space="preserve"> were the skeptics of Jesus. They were the cynics about Jesus. They didn't respect Jesus. They saw Jesus as a false prophet, not as a true prophet. Now this ruler from the synagogue has come to Jesus. </w:t>
      </w:r>
    </w:p>
    <w:p w14:paraId="3D14E076" w14:textId="77777777" w:rsidR="00822371" w:rsidRPr="00822371" w:rsidRDefault="00822371" w:rsidP="00822371">
      <w:pPr>
        <w:spacing w:line="276" w:lineRule="auto"/>
        <w:rPr>
          <w:rFonts w:ascii="Calibri" w:hAnsi="Calibri"/>
        </w:rPr>
      </w:pPr>
    </w:p>
    <w:p w14:paraId="64F3EF99" w14:textId="3D2105C5" w:rsidR="00822371" w:rsidRPr="00822371" w:rsidRDefault="00822371" w:rsidP="00822371">
      <w:pPr>
        <w:spacing w:line="276" w:lineRule="auto"/>
        <w:rPr>
          <w:rFonts w:ascii="Calibri" w:hAnsi="Calibri"/>
        </w:rPr>
      </w:pPr>
      <w:r w:rsidRPr="00822371">
        <w:rPr>
          <w:rFonts w:ascii="Calibri" w:hAnsi="Calibri"/>
        </w:rPr>
        <w:t xml:space="preserve">When you get desperate enough, even the most unbelieving individual will want to explore faith. I've seen atheist people all of a sudden get very religious when the bottom drops out of their life. It’s like when circumstances start to turn a certain way, even the people who think they never need God can begin to seek God. </w:t>
      </w:r>
    </w:p>
    <w:p w14:paraId="7D3BAD86" w14:textId="77777777" w:rsidR="00822371" w:rsidRPr="00822371" w:rsidRDefault="00822371" w:rsidP="00822371">
      <w:pPr>
        <w:spacing w:line="276" w:lineRule="auto"/>
        <w:rPr>
          <w:rFonts w:ascii="Calibri" w:hAnsi="Calibri"/>
        </w:rPr>
      </w:pPr>
    </w:p>
    <w:p w14:paraId="757CF1ED" w14:textId="77777777" w:rsidR="00822371" w:rsidRPr="00822371" w:rsidRDefault="00822371" w:rsidP="00822371">
      <w:pPr>
        <w:spacing w:line="276" w:lineRule="auto"/>
        <w:rPr>
          <w:rFonts w:ascii="Calibri" w:hAnsi="Calibri"/>
        </w:rPr>
      </w:pPr>
      <w:r w:rsidRPr="00822371">
        <w:rPr>
          <w:rFonts w:ascii="Calibri" w:hAnsi="Calibri"/>
        </w:rPr>
        <w:t xml:space="preserve">Jairus is on his knees before Jesus. He’s bowing before Him. “Please come and help. There's no other solution. Jesus, if you don't come, I have no backup plan. Jesus, I need you.” Jesus is always concerned about the individual needs of people. He responds and He starts to go with this man, Jairus, to his house. Unexpectedly, there's an interruption. </w:t>
      </w:r>
    </w:p>
    <w:p w14:paraId="555A01DD" w14:textId="77777777" w:rsidR="00822371" w:rsidRPr="00822371" w:rsidRDefault="00822371" w:rsidP="00822371">
      <w:pPr>
        <w:spacing w:line="276" w:lineRule="auto"/>
        <w:rPr>
          <w:rFonts w:ascii="Calibri" w:hAnsi="Calibri"/>
        </w:rPr>
      </w:pPr>
    </w:p>
    <w:p w14:paraId="7906635B" w14:textId="77777777" w:rsidR="00822371" w:rsidRPr="00822371" w:rsidRDefault="00822371" w:rsidP="00822371">
      <w:pPr>
        <w:spacing w:line="276" w:lineRule="auto"/>
        <w:rPr>
          <w:rFonts w:ascii="Calibri" w:hAnsi="Calibri"/>
        </w:rPr>
      </w:pPr>
      <w:r w:rsidRPr="00822371">
        <w:rPr>
          <w:rFonts w:ascii="Calibri" w:hAnsi="Calibri"/>
        </w:rPr>
        <w:t xml:space="preserve">I believe God does some of His greatest work in the moments of interruption. It's the moments that are unexpected, if you will. </w:t>
      </w:r>
    </w:p>
    <w:p w14:paraId="051EA5BB" w14:textId="77777777" w:rsidR="00822371" w:rsidRPr="00822371" w:rsidRDefault="00822371" w:rsidP="00822371">
      <w:pPr>
        <w:spacing w:line="276" w:lineRule="auto"/>
        <w:rPr>
          <w:rFonts w:ascii="Calibri" w:hAnsi="Calibri"/>
        </w:rPr>
      </w:pPr>
    </w:p>
    <w:p w14:paraId="03C89A3B" w14:textId="2BDCBBBD" w:rsidR="00822371" w:rsidRPr="00822371" w:rsidRDefault="00822371" w:rsidP="00822371">
      <w:pPr>
        <w:spacing w:line="276" w:lineRule="auto"/>
        <w:rPr>
          <w:rFonts w:ascii="Calibri" w:hAnsi="Calibri"/>
        </w:rPr>
      </w:pPr>
      <w:r w:rsidRPr="00822371">
        <w:rPr>
          <w:rFonts w:ascii="Calibri" w:hAnsi="Calibri"/>
        </w:rPr>
        <w:lastRenderedPageBreak/>
        <w:t xml:space="preserve">We see that this woman comes and touches Jesus. Jesus is on the way to Jairus’ house, but somebody interrupts </w:t>
      </w:r>
      <w:r w:rsidR="00E765C0">
        <w:rPr>
          <w:rFonts w:ascii="Calibri" w:hAnsi="Calibri"/>
        </w:rPr>
        <w:t>H</w:t>
      </w:r>
      <w:r w:rsidRPr="00822371">
        <w:rPr>
          <w:rFonts w:ascii="Calibri" w:hAnsi="Calibri"/>
        </w:rPr>
        <w:t xml:space="preserve">im. </w:t>
      </w:r>
    </w:p>
    <w:p w14:paraId="41D16BC0" w14:textId="77777777" w:rsidR="00822371" w:rsidRPr="00822371" w:rsidRDefault="00822371" w:rsidP="00822371">
      <w:pPr>
        <w:spacing w:line="276" w:lineRule="auto"/>
        <w:rPr>
          <w:rFonts w:ascii="Calibri" w:hAnsi="Calibri"/>
        </w:rPr>
      </w:pPr>
    </w:p>
    <w:p w14:paraId="1A1F85EF" w14:textId="77777777" w:rsidR="00822371" w:rsidRPr="00822371" w:rsidRDefault="00822371" w:rsidP="00822371">
      <w:pPr>
        <w:spacing w:line="276" w:lineRule="auto"/>
        <w:rPr>
          <w:rFonts w:ascii="Calibri" w:hAnsi="Calibri"/>
        </w:rPr>
      </w:pPr>
      <w:r w:rsidRPr="00822371">
        <w:rPr>
          <w:rFonts w:ascii="Calibri" w:hAnsi="Calibri"/>
        </w:rPr>
        <w:t>“Now a woman suffering from bleeding for twelve years had endured much under many doctors. She had spent everything she had and was not helped at all. On the contrary, she became worse. Having heard about Jesus, she came up behind him in the crowd and touched his clothing. For she said, ‘If I just touch his clothes, I’ll be made well.’ Instantly her flow of blood ceased, and she sensed in her body that she was healed of her affliction” (Mark 5:25-29).</w:t>
      </w:r>
    </w:p>
    <w:p w14:paraId="4661EBDA" w14:textId="77777777" w:rsidR="00822371" w:rsidRPr="00822371" w:rsidRDefault="00822371" w:rsidP="00822371">
      <w:pPr>
        <w:spacing w:line="276" w:lineRule="auto"/>
        <w:rPr>
          <w:rFonts w:ascii="Calibri" w:hAnsi="Calibri"/>
        </w:rPr>
      </w:pPr>
    </w:p>
    <w:p w14:paraId="35A1F5B8" w14:textId="77777777" w:rsidR="00822371" w:rsidRPr="00822371" w:rsidRDefault="00822371" w:rsidP="00822371">
      <w:pPr>
        <w:spacing w:line="276" w:lineRule="auto"/>
        <w:rPr>
          <w:rFonts w:ascii="Calibri" w:hAnsi="Calibri"/>
        </w:rPr>
      </w:pPr>
      <w:r w:rsidRPr="00822371">
        <w:rPr>
          <w:rFonts w:ascii="Calibri" w:hAnsi="Calibri"/>
        </w:rPr>
        <w:t xml:space="preserve">This woman reached out to Jesus in faith. Jesus wasn't even looking at her. Jesus didn't even know she was in the crowd. But she reached out and she touched Him. </w:t>
      </w:r>
    </w:p>
    <w:p w14:paraId="215C606C" w14:textId="77777777" w:rsidR="00822371" w:rsidRPr="00822371" w:rsidRDefault="00822371" w:rsidP="00822371">
      <w:pPr>
        <w:spacing w:line="276" w:lineRule="auto"/>
        <w:rPr>
          <w:rFonts w:ascii="Calibri" w:hAnsi="Calibri"/>
        </w:rPr>
      </w:pPr>
    </w:p>
    <w:p w14:paraId="6FEBDB22" w14:textId="77777777" w:rsidR="00822371" w:rsidRPr="00822371" w:rsidRDefault="00822371" w:rsidP="00822371">
      <w:pPr>
        <w:spacing w:line="276" w:lineRule="auto"/>
        <w:rPr>
          <w:rFonts w:ascii="Calibri" w:hAnsi="Calibri"/>
          <w:b/>
          <w:bCs/>
        </w:rPr>
      </w:pPr>
      <w:r w:rsidRPr="00822371">
        <w:rPr>
          <w:rFonts w:ascii="Calibri" w:hAnsi="Calibri"/>
          <w:b/>
          <w:bCs/>
        </w:rPr>
        <w:t xml:space="preserve">1. I Can Touch Jesus </w:t>
      </w:r>
      <w:proofErr w:type="gramStart"/>
      <w:r w:rsidRPr="00822371">
        <w:rPr>
          <w:rFonts w:ascii="Calibri" w:hAnsi="Calibri"/>
          <w:b/>
          <w:bCs/>
        </w:rPr>
        <w:t>In</w:t>
      </w:r>
      <w:proofErr w:type="gramEnd"/>
      <w:r w:rsidRPr="00822371">
        <w:rPr>
          <w:rFonts w:ascii="Calibri" w:hAnsi="Calibri"/>
          <w:b/>
          <w:bCs/>
        </w:rPr>
        <w:t xml:space="preserve"> Faith</w:t>
      </w:r>
    </w:p>
    <w:p w14:paraId="4642A7A1" w14:textId="77777777" w:rsidR="00822371" w:rsidRPr="00822371" w:rsidRDefault="00822371" w:rsidP="00822371">
      <w:pPr>
        <w:spacing w:line="276" w:lineRule="auto"/>
        <w:rPr>
          <w:rFonts w:ascii="Calibri" w:hAnsi="Calibri"/>
        </w:rPr>
      </w:pPr>
    </w:p>
    <w:p w14:paraId="0625A422" w14:textId="77777777" w:rsidR="00822371" w:rsidRPr="00822371" w:rsidRDefault="00822371" w:rsidP="00822371">
      <w:pPr>
        <w:spacing w:line="276" w:lineRule="auto"/>
        <w:rPr>
          <w:rFonts w:ascii="Calibri" w:hAnsi="Calibri"/>
        </w:rPr>
      </w:pPr>
      <w:r w:rsidRPr="00822371">
        <w:rPr>
          <w:rFonts w:ascii="Calibri" w:hAnsi="Calibri"/>
        </w:rPr>
        <w:t xml:space="preserve">Jesus is not here physically among us, but He is here in Spirit. The way that we reach out to Jesus is with faith. </w:t>
      </w:r>
    </w:p>
    <w:p w14:paraId="6D165B41" w14:textId="77777777" w:rsidR="00822371" w:rsidRPr="00822371" w:rsidRDefault="00822371" w:rsidP="00822371">
      <w:pPr>
        <w:spacing w:line="276" w:lineRule="auto"/>
        <w:rPr>
          <w:rFonts w:ascii="Calibri" w:hAnsi="Calibri"/>
        </w:rPr>
      </w:pPr>
    </w:p>
    <w:p w14:paraId="0DB7C194" w14:textId="13C769DA" w:rsidR="00822371" w:rsidRPr="00822371" w:rsidRDefault="00822371" w:rsidP="00822371">
      <w:pPr>
        <w:spacing w:line="276" w:lineRule="auto"/>
        <w:rPr>
          <w:rFonts w:ascii="Calibri" w:hAnsi="Calibri"/>
        </w:rPr>
      </w:pPr>
      <w:r w:rsidRPr="00822371">
        <w:rPr>
          <w:rFonts w:ascii="Calibri" w:hAnsi="Calibri"/>
        </w:rPr>
        <w:t xml:space="preserve">This woman touches just the very edge of His garment. It's as if she doesn't want to even be noticed. She doesn't want anyone to necessarily </w:t>
      </w:r>
      <w:r w:rsidR="00E765C0" w:rsidRPr="00822371">
        <w:rPr>
          <w:rFonts w:ascii="Calibri" w:hAnsi="Calibri"/>
        </w:rPr>
        <w:t xml:space="preserve">see </w:t>
      </w:r>
      <w:r w:rsidRPr="00822371">
        <w:rPr>
          <w:rFonts w:ascii="Calibri" w:hAnsi="Calibri"/>
        </w:rPr>
        <w:t xml:space="preserve">what she's doing. </w:t>
      </w:r>
      <w:r w:rsidR="00E765C0">
        <w:rPr>
          <w:rFonts w:ascii="Calibri" w:hAnsi="Calibri"/>
        </w:rPr>
        <w:t>S</w:t>
      </w:r>
      <w:r w:rsidRPr="00822371">
        <w:rPr>
          <w:rFonts w:ascii="Calibri" w:hAnsi="Calibri"/>
        </w:rPr>
        <w:t>he believed that if she could just get close enough to Jesus</w:t>
      </w:r>
      <w:r w:rsidR="00E765C0">
        <w:rPr>
          <w:rFonts w:ascii="Calibri" w:hAnsi="Calibri"/>
        </w:rPr>
        <w:t xml:space="preserve"> and</w:t>
      </w:r>
      <w:r w:rsidRPr="00822371">
        <w:rPr>
          <w:rFonts w:ascii="Calibri" w:hAnsi="Calibri"/>
        </w:rPr>
        <w:t xml:space="preserve"> touch the end of His robe, that something miraculous would happen in her life. She reached out to Him in faith. </w:t>
      </w:r>
    </w:p>
    <w:p w14:paraId="5D8A1312" w14:textId="77777777" w:rsidR="00822371" w:rsidRPr="00822371" w:rsidRDefault="00822371" w:rsidP="00822371">
      <w:pPr>
        <w:spacing w:line="276" w:lineRule="auto"/>
        <w:rPr>
          <w:rFonts w:ascii="Calibri" w:hAnsi="Calibri"/>
        </w:rPr>
      </w:pPr>
    </w:p>
    <w:p w14:paraId="150A7E3F" w14:textId="64349BA5" w:rsidR="00822371" w:rsidRPr="00822371" w:rsidRDefault="00822371" w:rsidP="00822371">
      <w:pPr>
        <w:spacing w:line="276" w:lineRule="auto"/>
        <w:rPr>
          <w:rFonts w:ascii="Calibri" w:hAnsi="Calibri"/>
        </w:rPr>
      </w:pPr>
      <w:r w:rsidRPr="00822371">
        <w:rPr>
          <w:rFonts w:ascii="Calibri" w:hAnsi="Calibri"/>
        </w:rPr>
        <w:t>There were many people bumping up against Jesus that day. Many people touched Jesus inadvertently or superficially or accidentally. But this day, Jesus healed one lady who came and touched Him. The difference was she had faith and others did not. The Bible says, “Instantly she was healed.”</w:t>
      </w:r>
    </w:p>
    <w:p w14:paraId="4E99EF28" w14:textId="77777777" w:rsidR="00822371" w:rsidRPr="00822371" w:rsidRDefault="00822371" w:rsidP="00822371">
      <w:pPr>
        <w:spacing w:line="276" w:lineRule="auto"/>
        <w:rPr>
          <w:rFonts w:ascii="Calibri" w:hAnsi="Calibri"/>
        </w:rPr>
      </w:pPr>
    </w:p>
    <w:p w14:paraId="0278BB2F" w14:textId="77777777" w:rsidR="00822371" w:rsidRPr="00822371" w:rsidRDefault="00822371" w:rsidP="00822371">
      <w:pPr>
        <w:spacing w:line="276" w:lineRule="auto"/>
        <w:rPr>
          <w:rFonts w:ascii="Calibri" w:hAnsi="Calibri"/>
        </w:rPr>
      </w:pPr>
      <w:r w:rsidRPr="00822371">
        <w:rPr>
          <w:rFonts w:ascii="Calibri" w:hAnsi="Calibri"/>
        </w:rPr>
        <w:t xml:space="preserve">Jesus turns around and calls her “daughter,” because not only has she been made whole physically, but also her soul was made whole spiritually. Jesus recognizes her faith. She becomes a believer in that moment that she takes her hand and reaches out and touches His garment. </w:t>
      </w:r>
    </w:p>
    <w:p w14:paraId="6CB1B1E5" w14:textId="77777777" w:rsidR="00822371" w:rsidRPr="00822371" w:rsidRDefault="00822371" w:rsidP="00822371">
      <w:pPr>
        <w:spacing w:line="276" w:lineRule="auto"/>
        <w:rPr>
          <w:rFonts w:ascii="Calibri" w:hAnsi="Calibri"/>
        </w:rPr>
      </w:pPr>
    </w:p>
    <w:p w14:paraId="78028465" w14:textId="77777777" w:rsidR="00822371" w:rsidRPr="00822371" w:rsidRDefault="00822371" w:rsidP="00822371">
      <w:pPr>
        <w:spacing w:line="276" w:lineRule="auto"/>
        <w:rPr>
          <w:rFonts w:ascii="Calibri" w:hAnsi="Calibri"/>
        </w:rPr>
      </w:pPr>
      <w:r w:rsidRPr="00822371">
        <w:rPr>
          <w:rFonts w:ascii="Calibri" w:hAnsi="Calibri"/>
        </w:rPr>
        <w:t xml:space="preserve">There are many obstacles to our faith. There are many reasons why we don't reach out in faith, God wants us to always be people that take the initiative and reach out in faith. But sometimes it's our past. Our past is the thing that's keeping us from what God wants us to become in the future. </w:t>
      </w:r>
    </w:p>
    <w:p w14:paraId="139DFE52" w14:textId="77777777" w:rsidR="00822371" w:rsidRPr="00822371" w:rsidRDefault="00822371" w:rsidP="00822371">
      <w:pPr>
        <w:spacing w:line="276" w:lineRule="auto"/>
        <w:rPr>
          <w:rFonts w:ascii="Calibri" w:hAnsi="Calibri"/>
        </w:rPr>
      </w:pPr>
    </w:p>
    <w:p w14:paraId="2F324B5C" w14:textId="36569762" w:rsidR="00822371" w:rsidRPr="00822371" w:rsidRDefault="00822371" w:rsidP="00822371">
      <w:pPr>
        <w:spacing w:line="276" w:lineRule="auto"/>
        <w:rPr>
          <w:rFonts w:ascii="Calibri" w:hAnsi="Calibri"/>
        </w:rPr>
      </w:pPr>
      <w:r w:rsidRPr="00822371">
        <w:rPr>
          <w:rFonts w:ascii="Calibri" w:hAnsi="Calibri"/>
        </w:rPr>
        <w:lastRenderedPageBreak/>
        <w:t xml:space="preserve">This woman had been bleeding for twelve long years. Imagine the frustration that she must have felt going from doctor to doctor, and month after month she continued to hemorrhage. There was no end in sight. She had spent all of her money. She had a huge problem. When you've been sick that long, it begins to shape the way you even see yourself. She doesn't see herself as a woman; she sees herself as someone that's hemorrhaging and sick and is on the verge of death. When you've been sick that long, you know exactly what I'm talking about. Her past is the thing that very well could have kept her from reaching out in faith in the future, but she overcame the past. She went for it. </w:t>
      </w:r>
    </w:p>
    <w:p w14:paraId="3781CB69" w14:textId="77777777" w:rsidR="00822371" w:rsidRPr="00822371" w:rsidRDefault="00822371" w:rsidP="00822371">
      <w:pPr>
        <w:spacing w:line="276" w:lineRule="auto"/>
        <w:rPr>
          <w:rFonts w:ascii="Calibri" w:hAnsi="Calibri"/>
        </w:rPr>
      </w:pPr>
    </w:p>
    <w:p w14:paraId="09653D76" w14:textId="5D67CD4C" w:rsidR="00822371" w:rsidRPr="00822371" w:rsidRDefault="00822371" w:rsidP="00822371">
      <w:pPr>
        <w:spacing w:line="276" w:lineRule="auto"/>
        <w:rPr>
          <w:rFonts w:ascii="Calibri" w:hAnsi="Calibri"/>
        </w:rPr>
      </w:pPr>
      <w:r w:rsidRPr="00822371">
        <w:rPr>
          <w:rFonts w:ascii="Calibri" w:hAnsi="Calibri"/>
        </w:rPr>
        <w:t xml:space="preserve">This woman was coming after Jesus. She was like </w:t>
      </w:r>
      <w:r w:rsidRPr="00822371">
        <w:rPr>
          <w:rFonts w:ascii="Calibri" w:hAnsi="Calibri"/>
          <w:i/>
          <w:iCs/>
        </w:rPr>
        <w:t>Dog the Bounty Hunter</w:t>
      </w:r>
      <w:r w:rsidRPr="00822371">
        <w:rPr>
          <w:rFonts w:ascii="Calibri" w:hAnsi="Calibri"/>
        </w:rPr>
        <w:t>. Did you used to watch that show? I was hooked on that a few years ago. Dog is coming for you. If you're a fugitive, he's going to hunt you down.</w:t>
      </w:r>
    </w:p>
    <w:p w14:paraId="0BF381D5" w14:textId="77777777" w:rsidR="00822371" w:rsidRPr="00822371" w:rsidRDefault="00822371" w:rsidP="00822371">
      <w:pPr>
        <w:spacing w:line="276" w:lineRule="auto"/>
        <w:rPr>
          <w:rFonts w:ascii="Calibri" w:hAnsi="Calibri"/>
        </w:rPr>
      </w:pPr>
    </w:p>
    <w:p w14:paraId="17C87111" w14:textId="1594B18C" w:rsidR="00822371" w:rsidRPr="00822371" w:rsidRDefault="00822371" w:rsidP="00822371">
      <w:pPr>
        <w:spacing w:line="276" w:lineRule="auto"/>
        <w:rPr>
          <w:rFonts w:ascii="Calibri" w:hAnsi="Calibri"/>
        </w:rPr>
      </w:pPr>
      <w:r w:rsidRPr="00822371">
        <w:rPr>
          <w:rFonts w:ascii="Calibri" w:hAnsi="Calibri"/>
        </w:rPr>
        <w:t>This woman is crawling on her hands and knees. She's elbowing people out of the way</w:t>
      </w:r>
      <w:r w:rsidR="00E765C0">
        <w:rPr>
          <w:rFonts w:ascii="Calibri" w:hAnsi="Calibri"/>
        </w:rPr>
        <w:t>, w</w:t>
      </w:r>
      <w:r w:rsidRPr="00822371">
        <w:rPr>
          <w:rFonts w:ascii="Calibri" w:hAnsi="Calibri"/>
        </w:rPr>
        <w:t>hatever she</w:t>
      </w:r>
      <w:r w:rsidR="00E765C0">
        <w:rPr>
          <w:rFonts w:ascii="Calibri" w:hAnsi="Calibri"/>
        </w:rPr>
        <w:t xml:space="preserve"> has</w:t>
      </w:r>
      <w:r w:rsidRPr="00822371">
        <w:rPr>
          <w:rFonts w:ascii="Calibri" w:hAnsi="Calibri"/>
        </w:rPr>
        <w:t xml:space="preserve"> to do to get to Jesus. There's an intensity about her. </w:t>
      </w:r>
      <w:r w:rsidR="00B75E91">
        <w:rPr>
          <w:rFonts w:ascii="Calibri" w:hAnsi="Calibri"/>
        </w:rPr>
        <w:t>She will not fail to get to Jesus.</w:t>
      </w:r>
    </w:p>
    <w:p w14:paraId="7FA664DA" w14:textId="77777777" w:rsidR="00822371" w:rsidRPr="00822371" w:rsidRDefault="00822371" w:rsidP="00822371">
      <w:pPr>
        <w:spacing w:line="276" w:lineRule="auto"/>
        <w:rPr>
          <w:rFonts w:ascii="Calibri" w:hAnsi="Calibri"/>
        </w:rPr>
      </w:pPr>
    </w:p>
    <w:p w14:paraId="2D77EA92" w14:textId="4A23D50B" w:rsidR="00822371" w:rsidRPr="00822371" w:rsidRDefault="00822371" w:rsidP="00822371">
      <w:pPr>
        <w:spacing w:line="276" w:lineRule="auto"/>
        <w:rPr>
          <w:rFonts w:ascii="Calibri" w:hAnsi="Calibri"/>
        </w:rPr>
      </w:pPr>
      <w:r w:rsidRPr="00822371">
        <w:rPr>
          <w:rFonts w:ascii="Calibri" w:hAnsi="Calibri"/>
        </w:rPr>
        <w:t>I want to ask you today</w:t>
      </w:r>
      <w:r w:rsidR="00E765C0">
        <w:rPr>
          <w:rFonts w:ascii="Calibri" w:hAnsi="Calibri"/>
        </w:rPr>
        <w:t xml:space="preserve">, </w:t>
      </w:r>
      <w:r w:rsidRPr="00822371">
        <w:rPr>
          <w:rFonts w:ascii="Calibri" w:hAnsi="Calibri"/>
        </w:rPr>
        <w:t>how's the intensity of your faith? How's the passion of your faith? Are you willing to do whatever it takes to get to Jesus?</w:t>
      </w:r>
    </w:p>
    <w:p w14:paraId="6C6EA1C0" w14:textId="77777777" w:rsidR="00822371" w:rsidRPr="00822371" w:rsidRDefault="00822371" w:rsidP="00822371">
      <w:pPr>
        <w:spacing w:line="276" w:lineRule="auto"/>
        <w:rPr>
          <w:rFonts w:ascii="Calibri" w:hAnsi="Calibri"/>
        </w:rPr>
      </w:pPr>
    </w:p>
    <w:p w14:paraId="37F5E905" w14:textId="77777777" w:rsidR="00E765C0" w:rsidRDefault="00822371" w:rsidP="00822371">
      <w:pPr>
        <w:spacing w:line="276" w:lineRule="auto"/>
        <w:rPr>
          <w:rFonts w:ascii="Calibri" w:hAnsi="Calibri"/>
        </w:rPr>
      </w:pPr>
      <w:r w:rsidRPr="00822371">
        <w:rPr>
          <w:rFonts w:ascii="Calibri" w:hAnsi="Calibri"/>
        </w:rPr>
        <w:t xml:space="preserve">There's a past. “I've always been sick. Can I ever be better?” There's a problem. “I don't have any money. I don't have any hope. I don't have any future.” But there’s also her pain. </w:t>
      </w:r>
    </w:p>
    <w:p w14:paraId="48C2DABF" w14:textId="77777777" w:rsidR="00E765C0" w:rsidRDefault="00E765C0" w:rsidP="00822371">
      <w:pPr>
        <w:spacing w:line="276" w:lineRule="auto"/>
        <w:rPr>
          <w:rFonts w:ascii="Calibri" w:hAnsi="Calibri"/>
        </w:rPr>
      </w:pPr>
    </w:p>
    <w:p w14:paraId="07704AAC" w14:textId="6FF9446C" w:rsidR="00822371" w:rsidRPr="00822371" w:rsidRDefault="00822371" w:rsidP="00822371">
      <w:pPr>
        <w:spacing w:line="276" w:lineRule="auto"/>
        <w:rPr>
          <w:rFonts w:ascii="Calibri" w:hAnsi="Calibri"/>
        </w:rPr>
      </w:pPr>
      <w:r w:rsidRPr="00822371">
        <w:rPr>
          <w:rFonts w:ascii="Calibri" w:hAnsi="Calibri"/>
        </w:rPr>
        <w:t xml:space="preserve">In the Jewish tradition, someone who was ill in this regard was banished from society. She was treated like a leper, meaning she was ceremonially unclean. She could not live in town. She had to live on the outskirts. If she was married, she could not touch her husband. If she touched any individual, they too would be unclean. This woman should not have even been in the crowd approaching Jesus. Yet she's bumping into people all over the place. </w:t>
      </w:r>
    </w:p>
    <w:p w14:paraId="79ED5DAE" w14:textId="77777777" w:rsidR="00822371" w:rsidRPr="00822371" w:rsidRDefault="00822371" w:rsidP="00822371">
      <w:pPr>
        <w:spacing w:line="276" w:lineRule="auto"/>
        <w:rPr>
          <w:rFonts w:ascii="Calibri" w:hAnsi="Calibri"/>
        </w:rPr>
      </w:pPr>
    </w:p>
    <w:p w14:paraId="222FDB11" w14:textId="77777777" w:rsidR="00822371" w:rsidRPr="00822371" w:rsidRDefault="00822371" w:rsidP="00822371">
      <w:pPr>
        <w:spacing w:line="276" w:lineRule="auto"/>
        <w:rPr>
          <w:rFonts w:ascii="Calibri" w:hAnsi="Calibri"/>
        </w:rPr>
      </w:pPr>
      <w:r w:rsidRPr="00822371">
        <w:rPr>
          <w:rFonts w:ascii="Calibri" w:hAnsi="Calibri"/>
        </w:rPr>
        <w:t xml:space="preserve">The reason that she wanted to just touch the very hem of His garment was because she did not want Him to be unclean as she was. There was her pain. Yet all of this led to this passionate pursuit of faith to touch the Lord Jesus Christ. </w:t>
      </w:r>
    </w:p>
    <w:p w14:paraId="20F3E296" w14:textId="77777777" w:rsidR="00822371" w:rsidRPr="00822371" w:rsidRDefault="00822371" w:rsidP="00822371">
      <w:pPr>
        <w:spacing w:line="276" w:lineRule="auto"/>
        <w:rPr>
          <w:rFonts w:ascii="Calibri" w:hAnsi="Calibri"/>
        </w:rPr>
      </w:pPr>
    </w:p>
    <w:p w14:paraId="47484BF0" w14:textId="77777777" w:rsidR="00822371" w:rsidRPr="00822371" w:rsidRDefault="00822371" w:rsidP="00822371">
      <w:pPr>
        <w:spacing w:line="276" w:lineRule="auto"/>
        <w:rPr>
          <w:rFonts w:ascii="Calibri" w:hAnsi="Calibri"/>
        </w:rPr>
      </w:pPr>
      <w:r w:rsidRPr="00822371">
        <w:rPr>
          <w:rFonts w:ascii="Calibri" w:hAnsi="Calibri"/>
        </w:rPr>
        <w:t xml:space="preserve">No one can take your hand and put it on Jesus. You have to reach out in faith for yourself. I can't do it for you. If I could, I would. But every one of us has to make a choice and a decision to reach out our hand in faith to the Savior. We have to reach out our hand to touch the Lord Jesus. </w:t>
      </w:r>
    </w:p>
    <w:p w14:paraId="3B961FE9" w14:textId="77777777" w:rsidR="00822371" w:rsidRPr="00822371" w:rsidRDefault="00822371" w:rsidP="00822371">
      <w:pPr>
        <w:spacing w:line="276" w:lineRule="auto"/>
        <w:rPr>
          <w:rFonts w:ascii="Calibri" w:hAnsi="Calibri"/>
        </w:rPr>
      </w:pPr>
    </w:p>
    <w:p w14:paraId="095312CD" w14:textId="77777777" w:rsidR="00822371" w:rsidRPr="00822371" w:rsidRDefault="00822371" w:rsidP="00822371">
      <w:pPr>
        <w:spacing w:line="276" w:lineRule="auto"/>
        <w:rPr>
          <w:rFonts w:ascii="Calibri" w:hAnsi="Calibri"/>
        </w:rPr>
      </w:pPr>
      <w:r w:rsidRPr="00822371">
        <w:rPr>
          <w:rFonts w:ascii="Calibri" w:hAnsi="Calibri"/>
        </w:rPr>
        <w:t>When she did, something miraculous happened.</w:t>
      </w:r>
    </w:p>
    <w:p w14:paraId="5304FE31" w14:textId="77777777" w:rsidR="00822371" w:rsidRPr="00822371" w:rsidRDefault="00822371" w:rsidP="00822371">
      <w:pPr>
        <w:spacing w:line="276" w:lineRule="auto"/>
        <w:rPr>
          <w:rFonts w:ascii="Calibri" w:hAnsi="Calibri"/>
        </w:rPr>
      </w:pPr>
    </w:p>
    <w:p w14:paraId="01986EBA" w14:textId="73C61DB1" w:rsidR="00822371" w:rsidRPr="00822371" w:rsidRDefault="00822371" w:rsidP="00822371">
      <w:pPr>
        <w:spacing w:line="276" w:lineRule="auto"/>
        <w:rPr>
          <w:rFonts w:ascii="Calibri" w:hAnsi="Calibri"/>
        </w:rPr>
      </w:pPr>
      <w:r w:rsidRPr="00822371">
        <w:rPr>
          <w:rFonts w:ascii="Calibri" w:hAnsi="Calibri"/>
        </w:rPr>
        <w:t>How can we reach out in faith? I think we ought to do everything we can do to reach out in faith. What does that mean? That means prayer. We ought to be praying individually. We ought to be praying corporately. We ought to be asking people to pray for us in that area of need, that sensitive area, whatever it may be. We ought to be studying and learning God's word so that God can speak to us and direct us as to where we need to go.</w:t>
      </w:r>
    </w:p>
    <w:p w14:paraId="4FDC8FA4" w14:textId="77777777" w:rsidR="00822371" w:rsidRPr="00822371" w:rsidRDefault="00822371" w:rsidP="00822371">
      <w:pPr>
        <w:spacing w:line="276" w:lineRule="auto"/>
        <w:rPr>
          <w:rFonts w:ascii="Calibri" w:hAnsi="Calibri"/>
        </w:rPr>
      </w:pPr>
    </w:p>
    <w:p w14:paraId="5B7F57A6" w14:textId="77777777" w:rsidR="00822371" w:rsidRPr="00822371" w:rsidRDefault="00822371" w:rsidP="00822371">
      <w:pPr>
        <w:spacing w:line="276" w:lineRule="auto"/>
        <w:rPr>
          <w:rFonts w:ascii="Calibri" w:hAnsi="Calibri"/>
        </w:rPr>
      </w:pPr>
      <w:r w:rsidRPr="00822371">
        <w:rPr>
          <w:rFonts w:ascii="Calibri" w:hAnsi="Calibri"/>
        </w:rPr>
        <w:t>If you're ill today, you ought to go see your doctor. You ought to do everything your doctor says. You should. I'm amazed at how many people get sick and won't go to the doctor, or how many people will go to the doctor and don't listen to anything that’s said.</w:t>
      </w:r>
    </w:p>
    <w:p w14:paraId="3F527523" w14:textId="77777777" w:rsidR="00822371" w:rsidRPr="00822371" w:rsidRDefault="00822371" w:rsidP="00822371">
      <w:pPr>
        <w:spacing w:line="276" w:lineRule="auto"/>
        <w:rPr>
          <w:rFonts w:ascii="Calibri" w:hAnsi="Calibri"/>
        </w:rPr>
      </w:pPr>
    </w:p>
    <w:p w14:paraId="5964A6E4" w14:textId="77777777" w:rsidR="00822371" w:rsidRPr="00822371" w:rsidRDefault="00822371" w:rsidP="00822371">
      <w:pPr>
        <w:spacing w:line="276" w:lineRule="auto"/>
        <w:rPr>
          <w:rFonts w:ascii="Calibri" w:hAnsi="Calibri"/>
        </w:rPr>
      </w:pPr>
      <w:r w:rsidRPr="00822371">
        <w:rPr>
          <w:rFonts w:ascii="Calibri" w:hAnsi="Calibri"/>
        </w:rPr>
        <w:t xml:space="preserve">Faith doesn't mean you don't have sense about you. But we ought to be doing everything we can to crawl and to get to Jesus. </w:t>
      </w:r>
    </w:p>
    <w:p w14:paraId="0563573E" w14:textId="77777777" w:rsidR="00822371" w:rsidRPr="00822371" w:rsidRDefault="00822371" w:rsidP="00822371">
      <w:pPr>
        <w:spacing w:line="276" w:lineRule="auto"/>
        <w:rPr>
          <w:rFonts w:ascii="Calibri" w:hAnsi="Calibri"/>
        </w:rPr>
      </w:pPr>
    </w:p>
    <w:p w14:paraId="4F1693E7" w14:textId="77777777" w:rsidR="00822371" w:rsidRPr="00822371" w:rsidRDefault="00822371" w:rsidP="00822371">
      <w:pPr>
        <w:spacing w:line="276" w:lineRule="auto"/>
        <w:rPr>
          <w:rFonts w:ascii="Calibri" w:hAnsi="Calibri"/>
        </w:rPr>
      </w:pPr>
      <w:r w:rsidRPr="00822371">
        <w:rPr>
          <w:rFonts w:ascii="Calibri" w:hAnsi="Calibri"/>
        </w:rPr>
        <w:t xml:space="preserve">I think you ought to get baptized. You may think, “Pastor, why should I get baptized? What does that have to do with it?” If you're wanting God to move in your life, you want to do everything that God has called you to do. You want to walk with God with an intensity, with a purpose, and with a level of consecration that yields great faith and great results. </w:t>
      </w:r>
    </w:p>
    <w:p w14:paraId="3034EF78" w14:textId="77777777" w:rsidR="00822371" w:rsidRPr="00822371" w:rsidRDefault="00822371" w:rsidP="00822371">
      <w:pPr>
        <w:spacing w:line="276" w:lineRule="auto"/>
        <w:rPr>
          <w:rFonts w:ascii="Calibri" w:hAnsi="Calibri"/>
        </w:rPr>
      </w:pPr>
    </w:p>
    <w:p w14:paraId="79D38D4E" w14:textId="77777777" w:rsidR="00822371" w:rsidRPr="00822371" w:rsidRDefault="00822371" w:rsidP="00822371">
      <w:pPr>
        <w:spacing w:line="276" w:lineRule="auto"/>
        <w:rPr>
          <w:rFonts w:ascii="Calibri" w:hAnsi="Calibri"/>
        </w:rPr>
      </w:pPr>
      <w:r w:rsidRPr="00822371">
        <w:rPr>
          <w:rFonts w:ascii="Calibri" w:hAnsi="Calibri"/>
        </w:rPr>
        <w:t xml:space="preserve">I wonder today if God is simply waiting on us, rather than us waiting on God. Is God waiting on you to reach out your hand in faith to touch Him? </w:t>
      </w:r>
    </w:p>
    <w:p w14:paraId="43E0EAD0" w14:textId="77777777" w:rsidR="00822371" w:rsidRPr="00822371" w:rsidRDefault="00822371" w:rsidP="00822371">
      <w:pPr>
        <w:spacing w:line="276" w:lineRule="auto"/>
        <w:rPr>
          <w:rFonts w:ascii="Calibri" w:hAnsi="Calibri"/>
        </w:rPr>
      </w:pPr>
    </w:p>
    <w:p w14:paraId="269D029C" w14:textId="667D5F59" w:rsidR="00822371" w:rsidRPr="00822371" w:rsidRDefault="00822371" w:rsidP="00822371">
      <w:pPr>
        <w:spacing w:line="276" w:lineRule="auto"/>
        <w:rPr>
          <w:rFonts w:ascii="Calibri" w:hAnsi="Calibri"/>
        </w:rPr>
      </w:pPr>
      <w:r w:rsidRPr="00822371">
        <w:rPr>
          <w:rFonts w:ascii="Calibri" w:hAnsi="Calibri"/>
        </w:rPr>
        <w:t xml:space="preserve">When we begin to struggle, oftentimes, we crawl into the fetal position. We feel sorry for ourselves, we get frustrated, we get discouraged, and we sit and do nothing. Had this woman done this, she would have died. But she got up the nerve and she got up the fate to come and find Jesus. </w:t>
      </w:r>
    </w:p>
    <w:p w14:paraId="7079D45D" w14:textId="77777777" w:rsidR="00822371" w:rsidRPr="00822371" w:rsidRDefault="00822371" w:rsidP="00822371">
      <w:pPr>
        <w:spacing w:line="276" w:lineRule="auto"/>
        <w:rPr>
          <w:rFonts w:ascii="Calibri" w:hAnsi="Calibri"/>
        </w:rPr>
      </w:pPr>
    </w:p>
    <w:p w14:paraId="0CD4EEBF" w14:textId="2D78A5E3" w:rsidR="00822371" w:rsidRPr="00822371" w:rsidRDefault="00822371" w:rsidP="00822371">
      <w:pPr>
        <w:spacing w:line="276" w:lineRule="auto"/>
        <w:rPr>
          <w:rFonts w:ascii="Calibri" w:hAnsi="Calibri"/>
        </w:rPr>
      </w:pPr>
      <w:r w:rsidRPr="00822371">
        <w:rPr>
          <w:rFonts w:ascii="Calibri" w:hAnsi="Calibri"/>
        </w:rPr>
        <w:t>God always blesses people who are active</w:t>
      </w:r>
      <w:r w:rsidR="00710008">
        <w:rPr>
          <w:rFonts w:ascii="Calibri" w:hAnsi="Calibri"/>
        </w:rPr>
        <w:t xml:space="preserve"> – p</w:t>
      </w:r>
      <w:r w:rsidRPr="00822371">
        <w:rPr>
          <w:rFonts w:ascii="Calibri" w:hAnsi="Calibri"/>
        </w:rPr>
        <w:t xml:space="preserve">eople </w:t>
      </w:r>
      <w:r w:rsidR="00710008">
        <w:rPr>
          <w:rFonts w:ascii="Calibri" w:hAnsi="Calibri"/>
        </w:rPr>
        <w:t xml:space="preserve">who </w:t>
      </w:r>
      <w:r w:rsidRPr="00822371">
        <w:rPr>
          <w:rFonts w:ascii="Calibri" w:hAnsi="Calibri"/>
        </w:rPr>
        <w:t>are searching</w:t>
      </w:r>
      <w:r w:rsidR="00710008">
        <w:rPr>
          <w:rFonts w:ascii="Calibri" w:hAnsi="Calibri"/>
        </w:rPr>
        <w:t>,</w:t>
      </w:r>
      <w:r w:rsidRPr="00822371">
        <w:rPr>
          <w:rFonts w:ascii="Calibri" w:hAnsi="Calibri"/>
        </w:rPr>
        <w:t xml:space="preserve"> working</w:t>
      </w:r>
      <w:r w:rsidR="00710008">
        <w:rPr>
          <w:rFonts w:ascii="Calibri" w:hAnsi="Calibri"/>
        </w:rPr>
        <w:t>,</w:t>
      </w:r>
      <w:r w:rsidRPr="00822371">
        <w:rPr>
          <w:rFonts w:ascii="Calibri" w:hAnsi="Calibri"/>
        </w:rPr>
        <w:t xml:space="preserve"> asking the questions</w:t>
      </w:r>
      <w:r w:rsidR="00710008">
        <w:rPr>
          <w:rFonts w:ascii="Calibri" w:hAnsi="Calibri"/>
        </w:rPr>
        <w:t xml:space="preserve">, </w:t>
      </w:r>
      <w:r w:rsidRPr="00822371">
        <w:rPr>
          <w:rFonts w:ascii="Calibri" w:hAnsi="Calibri"/>
        </w:rPr>
        <w:t>praying</w:t>
      </w:r>
      <w:r w:rsidR="00710008">
        <w:rPr>
          <w:rFonts w:ascii="Calibri" w:hAnsi="Calibri"/>
        </w:rPr>
        <w:t xml:space="preserve">, </w:t>
      </w:r>
      <w:r w:rsidRPr="00822371">
        <w:rPr>
          <w:rFonts w:ascii="Calibri" w:hAnsi="Calibri"/>
        </w:rPr>
        <w:t xml:space="preserve">believing. People </w:t>
      </w:r>
      <w:r w:rsidR="00710008">
        <w:rPr>
          <w:rFonts w:ascii="Calibri" w:hAnsi="Calibri"/>
        </w:rPr>
        <w:t>who</w:t>
      </w:r>
      <w:r w:rsidRPr="00822371">
        <w:rPr>
          <w:rFonts w:ascii="Calibri" w:hAnsi="Calibri"/>
        </w:rPr>
        <w:t xml:space="preserve"> are moving, not just sitting and standing around. I think maybe God's greatest work in your life may be seen as you reach out your hand and move in faith.</w:t>
      </w:r>
    </w:p>
    <w:p w14:paraId="5FD7CBB5" w14:textId="77777777" w:rsidR="00822371" w:rsidRPr="00822371" w:rsidRDefault="00822371" w:rsidP="00822371">
      <w:pPr>
        <w:spacing w:line="276" w:lineRule="auto"/>
        <w:rPr>
          <w:rFonts w:ascii="Calibri" w:hAnsi="Calibri"/>
        </w:rPr>
      </w:pPr>
    </w:p>
    <w:p w14:paraId="4D3C7BEF" w14:textId="7EADBDFC" w:rsidR="00710008" w:rsidRDefault="00822371" w:rsidP="00822371">
      <w:pPr>
        <w:spacing w:line="276" w:lineRule="auto"/>
        <w:rPr>
          <w:rFonts w:ascii="Calibri" w:hAnsi="Calibri"/>
        </w:rPr>
      </w:pPr>
      <w:r w:rsidRPr="00822371">
        <w:rPr>
          <w:rFonts w:ascii="Calibri" w:hAnsi="Calibri"/>
        </w:rPr>
        <w:t xml:space="preserve">I was at </w:t>
      </w:r>
      <w:r w:rsidR="00247BDC">
        <w:rPr>
          <w:rFonts w:ascii="Calibri" w:hAnsi="Calibri"/>
        </w:rPr>
        <w:t xml:space="preserve">the Denver airport </w:t>
      </w:r>
      <w:r w:rsidRPr="00822371">
        <w:rPr>
          <w:rFonts w:ascii="Calibri" w:hAnsi="Calibri"/>
        </w:rPr>
        <w:t xml:space="preserve">this summer. Gena and I were in line outside where you can give your bags to the guys and you tip them and then they make sure your bags get where they're </w:t>
      </w:r>
      <w:r w:rsidRPr="00822371">
        <w:rPr>
          <w:rFonts w:ascii="Calibri" w:hAnsi="Calibri"/>
        </w:rPr>
        <w:lastRenderedPageBreak/>
        <w:t xml:space="preserve">going. We didn't want to wait in the inside line, so we were waiting out there. We got there early. </w:t>
      </w:r>
    </w:p>
    <w:p w14:paraId="4735EB17" w14:textId="77777777" w:rsidR="00710008" w:rsidRDefault="00710008" w:rsidP="00822371">
      <w:pPr>
        <w:spacing w:line="276" w:lineRule="auto"/>
        <w:rPr>
          <w:rFonts w:ascii="Calibri" w:hAnsi="Calibri"/>
        </w:rPr>
      </w:pPr>
    </w:p>
    <w:p w14:paraId="74AED30A" w14:textId="300ECED2" w:rsidR="00822371" w:rsidRPr="00822371" w:rsidRDefault="00822371" w:rsidP="00822371">
      <w:pPr>
        <w:spacing w:line="276" w:lineRule="auto"/>
        <w:rPr>
          <w:rFonts w:ascii="Calibri" w:hAnsi="Calibri"/>
        </w:rPr>
      </w:pPr>
      <w:r w:rsidRPr="00822371">
        <w:rPr>
          <w:rFonts w:ascii="Calibri" w:hAnsi="Calibri"/>
        </w:rPr>
        <w:t>This panicked young girl</w:t>
      </w:r>
      <w:r w:rsidR="00710008">
        <w:rPr>
          <w:rFonts w:ascii="Calibri" w:hAnsi="Calibri"/>
        </w:rPr>
        <w:t>,</w:t>
      </w:r>
      <w:r w:rsidRPr="00822371">
        <w:rPr>
          <w:rFonts w:ascii="Calibri" w:hAnsi="Calibri"/>
        </w:rPr>
        <w:t xml:space="preserve"> who was probably in her early twenties</w:t>
      </w:r>
      <w:r w:rsidR="00710008">
        <w:rPr>
          <w:rFonts w:ascii="Calibri" w:hAnsi="Calibri"/>
        </w:rPr>
        <w:t>,</w:t>
      </w:r>
      <w:r w:rsidRPr="00822371">
        <w:rPr>
          <w:rFonts w:ascii="Calibri" w:hAnsi="Calibri"/>
        </w:rPr>
        <w:t xml:space="preserve"> had a big suitcase. She was </w:t>
      </w:r>
      <w:r w:rsidR="00710008">
        <w:rPr>
          <w:rFonts w:ascii="Calibri" w:hAnsi="Calibri"/>
        </w:rPr>
        <w:t>a</w:t>
      </w:r>
      <w:r w:rsidRPr="00822371">
        <w:rPr>
          <w:rFonts w:ascii="Calibri" w:hAnsi="Calibri"/>
        </w:rPr>
        <w:t xml:space="preserve"> smaller lady, sweat running down her face. “Sir, can I please cut in front of you? I'm about to miss my flight. I have get to Minneapolis to see my grandmother and I'm about to miss it. I have to get to the front of the line. Do you mind?” She’s just completely panicked. I was like, “Sure, go ahead.” I watched this young girl and she said the same thing to every single person that was in front of me. In about 60 seconds she was at the front of the line. It was awesome. She gave her bag and started running towards the gate. I thought, “I hope she makes it.” </w:t>
      </w:r>
    </w:p>
    <w:p w14:paraId="71E3233C" w14:textId="77777777" w:rsidR="00822371" w:rsidRPr="00822371" w:rsidRDefault="00822371" w:rsidP="00822371">
      <w:pPr>
        <w:spacing w:line="276" w:lineRule="auto"/>
        <w:rPr>
          <w:rFonts w:ascii="Calibri" w:hAnsi="Calibri"/>
        </w:rPr>
      </w:pPr>
    </w:p>
    <w:p w14:paraId="31CBB7B3" w14:textId="77777777" w:rsidR="00822371" w:rsidRPr="00822371" w:rsidRDefault="00822371" w:rsidP="00822371">
      <w:pPr>
        <w:spacing w:line="276" w:lineRule="auto"/>
        <w:rPr>
          <w:rFonts w:ascii="Calibri" w:hAnsi="Calibri"/>
        </w:rPr>
      </w:pPr>
      <w:r w:rsidRPr="00822371">
        <w:rPr>
          <w:rFonts w:ascii="Calibri" w:hAnsi="Calibri"/>
        </w:rPr>
        <w:t>I got on the plane later that day and I thought, “I wonder why nobody was letting me get in front of them. I was at the back of the line.” First of all, I was really comfortable at the back of the line. I was good with it. Second of all, I didn't want to ask anybody to let me in front of them. Third of all, I wasn't desperate. I was good.</w:t>
      </w:r>
    </w:p>
    <w:p w14:paraId="6F530E17" w14:textId="77777777" w:rsidR="00822371" w:rsidRPr="00822371" w:rsidRDefault="00822371" w:rsidP="00822371">
      <w:pPr>
        <w:spacing w:line="276" w:lineRule="auto"/>
        <w:rPr>
          <w:rFonts w:ascii="Calibri" w:hAnsi="Calibri"/>
        </w:rPr>
      </w:pPr>
    </w:p>
    <w:p w14:paraId="60506DCF" w14:textId="77777777" w:rsidR="00822371" w:rsidRPr="00822371" w:rsidRDefault="00822371" w:rsidP="00822371">
      <w:pPr>
        <w:spacing w:line="276" w:lineRule="auto"/>
        <w:rPr>
          <w:rFonts w:ascii="Calibri" w:hAnsi="Calibri"/>
        </w:rPr>
      </w:pPr>
      <w:r w:rsidRPr="00822371">
        <w:rPr>
          <w:rFonts w:ascii="Calibri" w:hAnsi="Calibri"/>
        </w:rPr>
        <w:t>I wonder if God begins to bless people who are trying to cut to the front of the line.</w:t>
      </w:r>
    </w:p>
    <w:p w14:paraId="089175F2" w14:textId="77777777" w:rsidR="00822371" w:rsidRPr="00822371" w:rsidRDefault="00822371" w:rsidP="00822371">
      <w:pPr>
        <w:spacing w:line="276" w:lineRule="auto"/>
        <w:rPr>
          <w:rFonts w:ascii="Calibri" w:hAnsi="Calibri"/>
        </w:rPr>
      </w:pPr>
    </w:p>
    <w:p w14:paraId="4F666CED" w14:textId="51C49545" w:rsidR="00822371" w:rsidRPr="00822371" w:rsidRDefault="00822371" w:rsidP="00822371">
      <w:pPr>
        <w:spacing w:line="276" w:lineRule="auto"/>
        <w:rPr>
          <w:rFonts w:ascii="Calibri" w:hAnsi="Calibri"/>
        </w:rPr>
      </w:pPr>
      <w:r w:rsidRPr="00822371">
        <w:rPr>
          <w:rFonts w:ascii="Calibri" w:hAnsi="Calibri"/>
        </w:rPr>
        <w:t>That's what this woman was all about. She was going to do whatever it took to get to Jesus</w:t>
      </w:r>
      <w:r w:rsidR="00710008">
        <w:rPr>
          <w:rFonts w:ascii="Calibri" w:hAnsi="Calibri"/>
        </w:rPr>
        <w:t>. She</w:t>
      </w:r>
      <w:r w:rsidRPr="00822371">
        <w:rPr>
          <w:rFonts w:ascii="Calibri" w:hAnsi="Calibri"/>
        </w:rPr>
        <w:t xml:space="preserve"> reach</w:t>
      </w:r>
      <w:r w:rsidR="00710008">
        <w:rPr>
          <w:rFonts w:ascii="Calibri" w:hAnsi="Calibri"/>
        </w:rPr>
        <w:t>ed</w:t>
      </w:r>
      <w:r w:rsidRPr="00822371">
        <w:rPr>
          <w:rFonts w:ascii="Calibri" w:hAnsi="Calibri"/>
        </w:rPr>
        <w:t xml:space="preserve"> out her hand in faith. </w:t>
      </w:r>
    </w:p>
    <w:p w14:paraId="276D99CA" w14:textId="77777777" w:rsidR="00822371" w:rsidRPr="00822371" w:rsidRDefault="00822371" w:rsidP="00822371">
      <w:pPr>
        <w:spacing w:line="276" w:lineRule="auto"/>
        <w:rPr>
          <w:rFonts w:ascii="Calibri" w:hAnsi="Calibri"/>
        </w:rPr>
      </w:pPr>
    </w:p>
    <w:p w14:paraId="32B19E1E" w14:textId="77777777" w:rsidR="00822371" w:rsidRPr="00822371" w:rsidRDefault="00822371" w:rsidP="00822371">
      <w:pPr>
        <w:spacing w:line="276" w:lineRule="auto"/>
        <w:rPr>
          <w:rFonts w:ascii="Calibri" w:hAnsi="Calibri"/>
        </w:rPr>
      </w:pPr>
      <w:r w:rsidRPr="00822371">
        <w:rPr>
          <w:rFonts w:ascii="Calibri" w:hAnsi="Calibri"/>
        </w:rPr>
        <w:t xml:space="preserve">As the story unfolds, we see a second theme. The second part of this story (it's really two stories that make up one story), we see Jesus encounters the daughter of Jairus, what He was originally going to do. Remember, He had been summoned by this ruler of the synagogue to come and heal the daughter. But He got distracted and He healed the woman with the issue of blood for twelve years. But now He’s going to finish what He had set out to do originally. </w:t>
      </w:r>
    </w:p>
    <w:p w14:paraId="630BC687" w14:textId="77777777" w:rsidR="00822371" w:rsidRPr="00822371" w:rsidRDefault="00822371" w:rsidP="00822371">
      <w:pPr>
        <w:spacing w:line="276" w:lineRule="auto"/>
        <w:rPr>
          <w:rFonts w:ascii="Calibri" w:hAnsi="Calibri"/>
        </w:rPr>
      </w:pPr>
    </w:p>
    <w:p w14:paraId="55CC1CE2" w14:textId="77777777" w:rsidR="00822371" w:rsidRPr="00822371" w:rsidRDefault="00822371" w:rsidP="00822371">
      <w:pPr>
        <w:spacing w:line="276" w:lineRule="auto"/>
        <w:rPr>
          <w:rFonts w:ascii="Calibri" w:hAnsi="Calibri"/>
        </w:rPr>
      </w:pPr>
      <w:r w:rsidRPr="00822371">
        <w:rPr>
          <w:rFonts w:ascii="Calibri" w:hAnsi="Calibri"/>
        </w:rPr>
        <w:t xml:space="preserve">“While he was still speaking, people came from the synagogue leader’s house and said, ‘Your daughter is dead. Why bother the teacher anymore?’ When Jesus overheard what was said, he told the synagogue leader, ‘Don’t be afraid. Only believe’” (Mark 5:35-36). </w:t>
      </w:r>
    </w:p>
    <w:p w14:paraId="127CDCE7" w14:textId="77777777" w:rsidR="00822371" w:rsidRPr="00822371" w:rsidRDefault="00822371" w:rsidP="00822371">
      <w:pPr>
        <w:spacing w:line="276" w:lineRule="auto"/>
        <w:rPr>
          <w:rFonts w:ascii="Calibri" w:hAnsi="Calibri"/>
        </w:rPr>
      </w:pPr>
    </w:p>
    <w:p w14:paraId="5B333261" w14:textId="77777777" w:rsidR="00822371" w:rsidRPr="00822371" w:rsidRDefault="00822371" w:rsidP="00822371">
      <w:pPr>
        <w:spacing w:line="276" w:lineRule="auto"/>
        <w:rPr>
          <w:rFonts w:ascii="Calibri" w:hAnsi="Calibri"/>
        </w:rPr>
      </w:pPr>
      <w:r w:rsidRPr="00822371">
        <w:rPr>
          <w:rFonts w:ascii="Calibri" w:hAnsi="Calibri"/>
        </w:rPr>
        <w:t>It’s one thing for God to do a miracle in your life. It's another thing when Jesus is healing somebody during the time that you had the appointment with Jesus. Jesus was supposed to have been at my house. I'm so happy that the woman with the issue of blood was healed, but what if Jesus would have gotten to my house a little bit earlier? What would that have been like?</w:t>
      </w:r>
    </w:p>
    <w:p w14:paraId="56209060" w14:textId="77777777" w:rsidR="00822371" w:rsidRPr="00822371" w:rsidRDefault="00822371" w:rsidP="00822371">
      <w:pPr>
        <w:spacing w:line="276" w:lineRule="auto"/>
        <w:rPr>
          <w:rFonts w:ascii="Calibri" w:hAnsi="Calibri"/>
        </w:rPr>
      </w:pPr>
    </w:p>
    <w:p w14:paraId="3A4F843F" w14:textId="057D16EC" w:rsidR="00822371" w:rsidRPr="00822371" w:rsidRDefault="00822371" w:rsidP="00822371">
      <w:pPr>
        <w:spacing w:line="276" w:lineRule="auto"/>
        <w:rPr>
          <w:rFonts w:ascii="Calibri" w:hAnsi="Calibri"/>
        </w:rPr>
      </w:pPr>
      <w:r w:rsidRPr="00822371">
        <w:rPr>
          <w:rFonts w:ascii="Calibri" w:hAnsi="Calibri"/>
        </w:rPr>
        <w:lastRenderedPageBreak/>
        <w:t>Have you ever looked around and seen a miracle in somebody else's life or seen God bless somebody in a certain way or a unique way, and you thought, “I wish God would do that in my life”</w:t>
      </w:r>
      <w:r w:rsidR="00997A5C">
        <w:rPr>
          <w:rFonts w:ascii="Calibri" w:hAnsi="Calibri"/>
        </w:rPr>
        <w:t>?</w:t>
      </w:r>
      <w:r w:rsidRPr="00822371">
        <w:rPr>
          <w:rFonts w:ascii="Calibri" w:hAnsi="Calibri"/>
        </w:rPr>
        <w:t xml:space="preserve"> It's easy sometimes to become jealous of the blessings of other people.</w:t>
      </w:r>
    </w:p>
    <w:p w14:paraId="179148C5" w14:textId="77777777" w:rsidR="00822371" w:rsidRPr="00822371" w:rsidRDefault="00822371" w:rsidP="00822371">
      <w:pPr>
        <w:spacing w:line="276" w:lineRule="auto"/>
        <w:rPr>
          <w:rFonts w:ascii="Calibri" w:hAnsi="Calibri"/>
        </w:rPr>
      </w:pPr>
    </w:p>
    <w:p w14:paraId="55B444F7" w14:textId="77777777" w:rsidR="00997A5C" w:rsidRDefault="00822371" w:rsidP="00822371">
      <w:pPr>
        <w:spacing w:line="276" w:lineRule="auto"/>
        <w:rPr>
          <w:rFonts w:ascii="Calibri" w:hAnsi="Calibri"/>
        </w:rPr>
      </w:pPr>
      <w:r w:rsidRPr="00822371">
        <w:rPr>
          <w:rFonts w:ascii="Calibri" w:hAnsi="Calibri"/>
        </w:rPr>
        <w:t xml:space="preserve">I think the greatest thing we can do is to study the blessings of other people. Because if God could heal a woman with the issue of blood, what could He do in the life of the daughter of Jairus? </w:t>
      </w:r>
    </w:p>
    <w:p w14:paraId="002A3B73" w14:textId="77777777" w:rsidR="00997A5C" w:rsidRDefault="00997A5C" w:rsidP="00822371">
      <w:pPr>
        <w:spacing w:line="276" w:lineRule="auto"/>
        <w:rPr>
          <w:rFonts w:ascii="Calibri" w:hAnsi="Calibri"/>
        </w:rPr>
      </w:pPr>
    </w:p>
    <w:p w14:paraId="3BA165EA" w14:textId="7FC6940A" w:rsidR="00822371" w:rsidRPr="00822371" w:rsidRDefault="00822371" w:rsidP="00822371">
      <w:pPr>
        <w:spacing w:line="276" w:lineRule="auto"/>
        <w:rPr>
          <w:rFonts w:ascii="Calibri" w:hAnsi="Calibri"/>
        </w:rPr>
      </w:pPr>
      <w:r w:rsidRPr="00822371">
        <w:rPr>
          <w:rFonts w:ascii="Calibri" w:hAnsi="Calibri"/>
        </w:rPr>
        <w:t xml:space="preserve">When I hear about other churches that are growing and reaching communities, and I meet other pastors, I'm like, “Tell me your story.” I start taking notes because I get encouraged. I think, “If God could do that in that city and if God could do that through that pastor at that church, what could he do at Edge Church?” I don't know about you, but I try to get encouraged when I see God move, not discouraged, like, “What did God not do in my life?” </w:t>
      </w:r>
    </w:p>
    <w:p w14:paraId="39CF8C43" w14:textId="77777777" w:rsidR="00822371" w:rsidRPr="00822371" w:rsidRDefault="00822371" w:rsidP="00822371">
      <w:pPr>
        <w:spacing w:line="276" w:lineRule="auto"/>
        <w:rPr>
          <w:rFonts w:ascii="Calibri" w:hAnsi="Calibri"/>
        </w:rPr>
      </w:pPr>
    </w:p>
    <w:p w14:paraId="6A44C067" w14:textId="77777777" w:rsidR="00822371" w:rsidRPr="00822371" w:rsidRDefault="00822371" w:rsidP="00822371">
      <w:pPr>
        <w:spacing w:line="276" w:lineRule="auto"/>
        <w:rPr>
          <w:rFonts w:ascii="Calibri" w:hAnsi="Calibri"/>
        </w:rPr>
      </w:pPr>
      <w:r w:rsidRPr="00822371">
        <w:rPr>
          <w:rFonts w:ascii="Calibri" w:hAnsi="Calibri"/>
        </w:rPr>
        <w:t>Jesus turns around and tells Jairus something profound. He says, “Don’t worry about this. Only believe.”</w:t>
      </w:r>
    </w:p>
    <w:p w14:paraId="6A9615FE" w14:textId="77777777" w:rsidR="00822371" w:rsidRPr="00822371" w:rsidRDefault="00822371" w:rsidP="00822371">
      <w:pPr>
        <w:spacing w:line="276" w:lineRule="auto"/>
        <w:rPr>
          <w:rFonts w:ascii="Calibri" w:hAnsi="Calibri"/>
        </w:rPr>
      </w:pPr>
    </w:p>
    <w:p w14:paraId="1AD6A4AA" w14:textId="77777777" w:rsidR="00822371" w:rsidRPr="00822371" w:rsidRDefault="00822371" w:rsidP="00822371">
      <w:pPr>
        <w:spacing w:line="276" w:lineRule="auto"/>
        <w:rPr>
          <w:rFonts w:ascii="Calibri" w:hAnsi="Calibri"/>
          <w:b/>
          <w:bCs/>
        </w:rPr>
      </w:pPr>
      <w:r w:rsidRPr="00822371">
        <w:rPr>
          <w:rFonts w:ascii="Calibri" w:hAnsi="Calibri"/>
          <w:b/>
          <w:bCs/>
        </w:rPr>
        <w:t>2. Jesus Can Touch Me in Mercy</w:t>
      </w:r>
    </w:p>
    <w:p w14:paraId="3777DD1C" w14:textId="77777777" w:rsidR="00822371" w:rsidRPr="00822371" w:rsidRDefault="00822371" w:rsidP="00822371">
      <w:pPr>
        <w:spacing w:line="276" w:lineRule="auto"/>
        <w:rPr>
          <w:rFonts w:ascii="Calibri" w:hAnsi="Calibri"/>
        </w:rPr>
      </w:pPr>
    </w:p>
    <w:p w14:paraId="0C6A3C5D" w14:textId="77777777" w:rsidR="00822371" w:rsidRPr="00822371" w:rsidRDefault="00822371" w:rsidP="00822371">
      <w:pPr>
        <w:spacing w:line="276" w:lineRule="auto"/>
        <w:rPr>
          <w:rFonts w:ascii="Calibri" w:hAnsi="Calibri"/>
        </w:rPr>
      </w:pPr>
      <w:r w:rsidRPr="00822371">
        <w:rPr>
          <w:rFonts w:ascii="Calibri" w:hAnsi="Calibri"/>
        </w:rPr>
        <w:t xml:space="preserve">I can touch Jesus in faith. Jesus can touch me in mercy. </w:t>
      </w:r>
    </w:p>
    <w:p w14:paraId="629A704F" w14:textId="77777777" w:rsidR="00822371" w:rsidRPr="00822371" w:rsidRDefault="00822371" w:rsidP="00822371">
      <w:pPr>
        <w:spacing w:line="276" w:lineRule="auto"/>
        <w:rPr>
          <w:rFonts w:ascii="Calibri" w:hAnsi="Calibri"/>
        </w:rPr>
      </w:pPr>
    </w:p>
    <w:p w14:paraId="59D36D33" w14:textId="77777777" w:rsidR="00822371" w:rsidRPr="00822371" w:rsidRDefault="00822371" w:rsidP="00822371">
      <w:pPr>
        <w:spacing w:line="276" w:lineRule="auto"/>
        <w:rPr>
          <w:rFonts w:ascii="Calibri" w:hAnsi="Calibri"/>
        </w:rPr>
      </w:pPr>
      <w:r w:rsidRPr="00822371">
        <w:rPr>
          <w:rFonts w:ascii="Calibri" w:hAnsi="Calibri"/>
        </w:rPr>
        <w:t xml:space="preserve">The little girl has died. The little girl is not going to reach her hand out to Jesus. She's gone. But what is Jesus going to do in the life of this dead little girl? Jesus is going to reach out in mercy. </w:t>
      </w:r>
    </w:p>
    <w:p w14:paraId="1F1129F3" w14:textId="77777777" w:rsidR="00822371" w:rsidRPr="00822371" w:rsidRDefault="00822371" w:rsidP="00822371">
      <w:pPr>
        <w:spacing w:line="276" w:lineRule="auto"/>
        <w:rPr>
          <w:rFonts w:ascii="Calibri" w:hAnsi="Calibri"/>
        </w:rPr>
      </w:pPr>
    </w:p>
    <w:p w14:paraId="708322BF" w14:textId="77777777" w:rsidR="00822371" w:rsidRPr="00822371" w:rsidRDefault="00822371" w:rsidP="00822371">
      <w:pPr>
        <w:spacing w:line="276" w:lineRule="auto"/>
        <w:rPr>
          <w:rFonts w:ascii="Calibri" w:hAnsi="Calibri"/>
        </w:rPr>
      </w:pPr>
      <w:r w:rsidRPr="00822371">
        <w:rPr>
          <w:rFonts w:ascii="Calibri" w:hAnsi="Calibri"/>
        </w:rPr>
        <w:t>“When Jesus overheard what was said, he told the synagogue leader, ‘Don’t be afraid. Only believe’” (Mark 5:36).</w:t>
      </w:r>
    </w:p>
    <w:p w14:paraId="71D8E08F" w14:textId="77777777" w:rsidR="00822371" w:rsidRPr="00822371" w:rsidRDefault="00822371" w:rsidP="00822371">
      <w:pPr>
        <w:spacing w:line="276" w:lineRule="auto"/>
        <w:rPr>
          <w:rFonts w:ascii="Calibri" w:hAnsi="Calibri"/>
        </w:rPr>
      </w:pPr>
    </w:p>
    <w:p w14:paraId="282BD2CD" w14:textId="77777777" w:rsidR="00822371" w:rsidRPr="00822371" w:rsidRDefault="00822371" w:rsidP="00822371">
      <w:pPr>
        <w:spacing w:line="276" w:lineRule="auto"/>
        <w:rPr>
          <w:rFonts w:ascii="Calibri" w:hAnsi="Calibri"/>
        </w:rPr>
      </w:pPr>
      <w:r w:rsidRPr="00822371">
        <w:rPr>
          <w:rFonts w:ascii="Calibri" w:hAnsi="Calibri"/>
        </w:rPr>
        <w:t xml:space="preserve">He's telling him, “I know you got some bad news. I know it couldn't be worse. Trust me, I got you covered. It's going to be good.” </w:t>
      </w:r>
    </w:p>
    <w:p w14:paraId="3442B7E6" w14:textId="77777777" w:rsidR="00822371" w:rsidRPr="00822371" w:rsidRDefault="00822371" w:rsidP="00822371">
      <w:pPr>
        <w:spacing w:line="276" w:lineRule="auto"/>
        <w:rPr>
          <w:rFonts w:ascii="Calibri" w:hAnsi="Calibri"/>
        </w:rPr>
      </w:pPr>
    </w:p>
    <w:p w14:paraId="7E95B995" w14:textId="7C8768D2" w:rsidR="00822371" w:rsidRPr="00822371" w:rsidRDefault="00822371" w:rsidP="00822371">
      <w:pPr>
        <w:spacing w:line="276" w:lineRule="auto"/>
        <w:rPr>
          <w:rFonts w:ascii="Calibri" w:hAnsi="Calibri"/>
        </w:rPr>
      </w:pPr>
      <w:r w:rsidRPr="00822371">
        <w:rPr>
          <w:rFonts w:ascii="Calibri" w:hAnsi="Calibri"/>
        </w:rPr>
        <w:t xml:space="preserve">I believe the words of Jesus are the most powerful words that have ever been spoken. Do you believe that? I mean, the words of Jesus are amazing. When I first began to walk with God, I had one of those </w:t>
      </w:r>
      <w:r w:rsidR="008D08C2" w:rsidRPr="00822371">
        <w:rPr>
          <w:rFonts w:ascii="Calibri" w:hAnsi="Calibri"/>
        </w:rPr>
        <w:t>red-letter</w:t>
      </w:r>
      <w:r w:rsidRPr="00822371">
        <w:rPr>
          <w:rFonts w:ascii="Calibri" w:hAnsi="Calibri"/>
        </w:rPr>
        <w:t xml:space="preserve"> Bibles. I would read the red, the words of Jesus, because there is nothing like those kinds of words. The words of Jesus. Read the red. </w:t>
      </w:r>
    </w:p>
    <w:p w14:paraId="50FD90D3" w14:textId="77777777" w:rsidR="00822371" w:rsidRPr="00822371" w:rsidRDefault="00822371" w:rsidP="00822371">
      <w:pPr>
        <w:spacing w:line="276" w:lineRule="auto"/>
        <w:rPr>
          <w:rFonts w:ascii="Calibri" w:hAnsi="Calibri"/>
        </w:rPr>
      </w:pPr>
    </w:p>
    <w:p w14:paraId="2AA9C6B2" w14:textId="77777777" w:rsidR="00822371" w:rsidRPr="00822371" w:rsidRDefault="00822371" w:rsidP="00822371">
      <w:pPr>
        <w:spacing w:line="276" w:lineRule="auto"/>
        <w:rPr>
          <w:rFonts w:ascii="Calibri" w:hAnsi="Calibri"/>
        </w:rPr>
      </w:pPr>
      <w:r w:rsidRPr="00822371">
        <w:rPr>
          <w:rFonts w:ascii="Calibri" w:hAnsi="Calibri"/>
        </w:rPr>
        <w:lastRenderedPageBreak/>
        <w:t>Jesus touches this family by what He says. He says, “I know you're panicked. You couldn’t have gotten any worse news. But stay with me, brother. I'm on my way to your house. Don't be afraid. Only believe.” These are words of faith.</w:t>
      </w:r>
    </w:p>
    <w:p w14:paraId="4E385E8C" w14:textId="77777777" w:rsidR="00822371" w:rsidRPr="00822371" w:rsidRDefault="00822371" w:rsidP="00822371">
      <w:pPr>
        <w:spacing w:line="276" w:lineRule="auto"/>
        <w:rPr>
          <w:rFonts w:ascii="Calibri" w:hAnsi="Calibri"/>
        </w:rPr>
      </w:pPr>
    </w:p>
    <w:p w14:paraId="50D1F8D8" w14:textId="0E74E6FB" w:rsidR="00822371" w:rsidRPr="00822371" w:rsidRDefault="00822371" w:rsidP="00822371">
      <w:pPr>
        <w:spacing w:line="276" w:lineRule="auto"/>
        <w:rPr>
          <w:rFonts w:ascii="Calibri" w:hAnsi="Calibri"/>
        </w:rPr>
      </w:pPr>
      <w:r w:rsidRPr="00822371">
        <w:rPr>
          <w:rFonts w:ascii="Calibri" w:hAnsi="Calibri"/>
        </w:rPr>
        <w:t>Sometimes you have to tune some voices out of your life to hear the voice of faith that's being said.</w:t>
      </w:r>
      <w:r w:rsidR="00997A5C">
        <w:rPr>
          <w:rFonts w:ascii="Calibri" w:hAnsi="Calibri"/>
        </w:rPr>
        <w:t xml:space="preserve"> </w:t>
      </w:r>
      <w:r w:rsidRPr="00822371">
        <w:rPr>
          <w:rFonts w:ascii="Calibri" w:hAnsi="Calibri"/>
        </w:rPr>
        <w:t>For Jairus</w:t>
      </w:r>
      <w:r w:rsidR="00997A5C">
        <w:rPr>
          <w:rFonts w:ascii="Calibri" w:hAnsi="Calibri"/>
        </w:rPr>
        <w:t>,</w:t>
      </w:r>
      <w:r w:rsidRPr="00822371">
        <w:rPr>
          <w:rFonts w:ascii="Calibri" w:hAnsi="Calibri"/>
        </w:rPr>
        <w:t xml:space="preserve"> it was his servants who were coming and telling him, “She’s dead. You don't even need to bring Jesus. What a waste of his time. You don't need to do that. It's too late.”</w:t>
      </w:r>
      <w:r w:rsidR="00997A5C">
        <w:rPr>
          <w:rFonts w:ascii="Calibri" w:hAnsi="Calibri"/>
        </w:rPr>
        <w:t xml:space="preserve"> </w:t>
      </w:r>
      <w:r w:rsidRPr="00822371">
        <w:rPr>
          <w:rFonts w:ascii="Calibri" w:hAnsi="Calibri"/>
        </w:rPr>
        <w:t>Sometimes the people around you can tune out the voice of faith, the words of faith in your life. Sometimes you have to just turn the switch off. Sometimes it would be nice if we all had hearing aids. We could just have selective hearing.</w:t>
      </w:r>
    </w:p>
    <w:p w14:paraId="22444B97" w14:textId="77777777" w:rsidR="00822371" w:rsidRPr="00822371" w:rsidRDefault="00822371" w:rsidP="00822371">
      <w:pPr>
        <w:spacing w:line="276" w:lineRule="auto"/>
        <w:rPr>
          <w:rFonts w:ascii="Calibri" w:hAnsi="Calibri"/>
        </w:rPr>
      </w:pPr>
    </w:p>
    <w:p w14:paraId="3114A085" w14:textId="35CDE0AF" w:rsidR="00822371" w:rsidRPr="00822371" w:rsidRDefault="00822371" w:rsidP="00822371">
      <w:pPr>
        <w:spacing w:line="276" w:lineRule="auto"/>
        <w:rPr>
          <w:rFonts w:ascii="Calibri" w:hAnsi="Calibri"/>
        </w:rPr>
      </w:pPr>
      <w:r w:rsidRPr="00822371">
        <w:rPr>
          <w:rFonts w:ascii="Calibri" w:hAnsi="Calibri"/>
        </w:rPr>
        <w:t xml:space="preserve">My grandmother is in her nineties. She can't hear a darn thing. I think sometimes that might be a blessing. All the people around you telling you what you cannot do and what you're not capable of and what can't happen and all that. </w:t>
      </w:r>
    </w:p>
    <w:p w14:paraId="7F5EDEC9" w14:textId="77777777" w:rsidR="00822371" w:rsidRPr="00822371" w:rsidRDefault="00822371" w:rsidP="00822371">
      <w:pPr>
        <w:spacing w:line="276" w:lineRule="auto"/>
        <w:rPr>
          <w:rFonts w:ascii="Calibri" w:hAnsi="Calibri"/>
        </w:rPr>
      </w:pPr>
    </w:p>
    <w:p w14:paraId="7595C85E" w14:textId="77777777" w:rsidR="00822371" w:rsidRPr="00822371" w:rsidRDefault="00822371" w:rsidP="00822371">
      <w:pPr>
        <w:spacing w:line="276" w:lineRule="auto"/>
        <w:rPr>
          <w:rFonts w:ascii="Calibri" w:hAnsi="Calibri"/>
        </w:rPr>
      </w:pPr>
      <w:r w:rsidRPr="00822371">
        <w:rPr>
          <w:rFonts w:ascii="Calibri" w:hAnsi="Calibri"/>
        </w:rPr>
        <w:t>Jesus replaces this in the life of Jairus with the words of faith. “Just trust me. It's not over yet.” You have to be wondering what's going on in this man's mind. “My daughter died. Jesus is telling me to relax. I don't get this. Let's see what's going to happen. Whoa.”</w:t>
      </w:r>
    </w:p>
    <w:p w14:paraId="0E34A807" w14:textId="77777777" w:rsidR="00822371" w:rsidRPr="00822371" w:rsidRDefault="00822371" w:rsidP="00822371">
      <w:pPr>
        <w:spacing w:line="276" w:lineRule="auto"/>
        <w:rPr>
          <w:rFonts w:ascii="Calibri" w:hAnsi="Calibri"/>
        </w:rPr>
      </w:pPr>
    </w:p>
    <w:p w14:paraId="151EBAFC" w14:textId="77777777" w:rsidR="00822371" w:rsidRPr="00822371" w:rsidRDefault="00822371" w:rsidP="00822371">
      <w:pPr>
        <w:spacing w:line="276" w:lineRule="auto"/>
        <w:rPr>
          <w:rFonts w:ascii="Calibri" w:hAnsi="Calibri"/>
        </w:rPr>
      </w:pPr>
      <w:r w:rsidRPr="00822371">
        <w:rPr>
          <w:rFonts w:ascii="Calibri" w:hAnsi="Calibri"/>
        </w:rPr>
        <w:t xml:space="preserve">What’s going to happen here? </w:t>
      </w:r>
    </w:p>
    <w:p w14:paraId="56F80FFD" w14:textId="77777777" w:rsidR="00822371" w:rsidRPr="00822371" w:rsidRDefault="00822371" w:rsidP="00822371">
      <w:pPr>
        <w:spacing w:line="276" w:lineRule="auto"/>
        <w:rPr>
          <w:rFonts w:ascii="Calibri" w:hAnsi="Calibri"/>
        </w:rPr>
      </w:pPr>
    </w:p>
    <w:p w14:paraId="058A50D4" w14:textId="77777777" w:rsidR="00822371" w:rsidRPr="00822371" w:rsidRDefault="00822371" w:rsidP="00822371">
      <w:pPr>
        <w:spacing w:line="276" w:lineRule="auto"/>
        <w:rPr>
          <w:rFonts w:ascii="Calibri" w:hAnsi="Calibri"/>
        </w:rPr>
      </w:pPr>
      <w:r w:rsidRPr="00822371">
        <w:rPr>
          <w:rFonts w:ascii="Calibri" w:hAnsi="Calibri"/>
        </w:rPr>
        <w:t>“He did not let anyone accompany him except Peter, James, and John, James’s brother. They came to the leader’s house, and he saw a commotion—people weeping and wailing loudly. He went in and said to them, ‘Why are you making a commotion and weeping? The child is not dead but asleep’” (Mark 5:37-39).</w:t>
      </w:r>
    </w:p>
    <w:p w14:paraId="264B886B" w14:textId="77777777" w:rsidR="00822371" w:rsidRPr="00822371" w:rsidRDefault="00822371" w:rsidP="00822371">
      <w:pPr>
        <w:spacing w:line="276" w:lineRule="auto"/>
        <w:rPr>
          <w:rFonts w:ascii="Calibri" w:hAnsi="Calibri"/>
        </w:rPr>
      </w:pPr>
    </w:p>
    <w:p w14:paraId="3ABD3B93" w14:textId="77777777" w:rsidR="00822371" w:rsidRPr="00822371" w:rsidRDefault="00822371" w:rsidP="00822371">
      <w:pPr>
        <w:spacing w:line="276" w:lineRule="auto"/>
        <w:rPr>
          <w:rFonts w:ascii="Calibri" w:hAnsi="Calibri"/>
        </w:rPr>
      </w:pPr>
      <w:r w:rsidRPr="00822371">
        <w:rPr>
          <w:rFonts w:ascii="Calibri" w:hAnsi="Calibri"/>
        </w:rPr>
        <w:t xml:space="preserve">Jesus gives a word of faith, but then He gives a word of hope. The word of hope is “she’s just sleeping.” </w:t>
      </w:r>
    </w:p>
    <w:p w14:paraId="08A353EB" w14:textId="77777777" w:rsidR="00822371" w:rsidRPr="00822371" w:rsidRDefault="00822371" w:rsidP="00822371">
      <w:pPr>
        <w:spacing w:line="276" w:lineRule="auto"/>
        <w:rPr>
          <w:rFonts w:ascii="Calibri" w:hAnsi="Calibri"/>
        </w:rPr>
      </w:pPr>
    </w:p>
    <w:p w14:paraId="7CD705DB" w14:textId="3408B233" w:rsidR="00822371" w:rsidRPr="00822371" w:rsidRDefault="00822371" w:rsidP="00822371">
      <w:pPr>
        <w:spacing w:line="276" w:lineRule="auto"/>
        <w:rPr>
          <w:rFonts w:ascii="Calibri" w:hAnsi="Calibri"/>
        </w:rPr>
      </w:pPr>
      <w:r w:rsidRPr="00822371">
        <w:rPr>
          <w:rFonts w:ascii="Calibri" w:hAnsi="Calibri"/>
        </w:rPr>
        <w:t>In the tradition of the first century, when someone died, they would pay wailers to come and to cry, scream, and throw a big fit at people's death. This sounds weird to us. The more money you had, the more wailers you would employ.</w:t>
      </w:r>
    </w:p>
    <w:p w14:paraId="60089832" w14:textId="77777777" w:rsidR="00822371" w:rsidRPr="00822371" w:rsidRDefault="00822371" w:rsidP="00822371">
      <w:pPr>
        <w:spacing w:line="276" w:lineRule="auto"/>
        <w:rPr>
          <w:rFonts w:ascii="Calibri" w:hAnsi="Calibri"/>
        </w:rPr>
      </w:pPr>
    </w:p>
    <w:p w14:paraId="44C396E6" w14:textId="69EFA140" w:rsidR="00822371" w:rsidRPr="00822371" w:rsidRDefault="00822371" w:rsidP="00822371">
      <w:pPr>
        <w:spacing w:line="276" w:lineRule="auto"/>
        <w:rPr>
          <w:rFonts w:ascii="Calibri" w:hAnsi="Calibri"/>
        </w:rPr>
      </w:pPr>
      <w:r w:rsidRPr="00822371">
        <w:rPr>
          <w:rFonts w:ascii="Calibri" w:hAnsi="Calibri"/>
        </w:rPr>
        <w:t>There’s a big commotion that's going on at the house of Jairus. Jairus shows up and he's like, “Who are all these weird people?</w:t>
      </w:r>
      <w:r w:rsidR="00997A5C">
        <w:rPr>
          <w:rFonts w:ascii="Calibri" w:hAnsi="Calibri"/>
        </w:rPr>
        <w:t>”</w:t>
      </w:r>
      <w:r w:rsidRPr="00822371">
        <w:rPr>
          <w:rFonts w:ascii="Calibri" w:hAnsi="Calibri"/>
        </w:rPr>
        <w:t xml:space="preserve"> People are freaking out. People are screaming. Jesus is like, “Get those people out of here. What is wrong with you. Get out of here.”</w:t>
      </w:r>
    </w:p>
    <w:p w14:paraId="1E80BC24" w14:textId="77777777" w:rsidR="00822371" w:rsidRPr="00822371" w:rsidRDefault="00822371" w:rsidP="00822371">
      <w:pPr>
        <w:spacing w:line="276" w:lineRule="auto"/>
        <w:rPr>
          <w:rFonts w:ascii="Calibri" w:hAnsi="Calibri"/>
        </w:rPr>
      </w:pPr>
    </w:p>
    <w:p w14:paraId="4BBE6899" w14:textId="276DD4A5" w:rsidR="00822371" w:rsidRPr="00822371" w:rsidRDefault="00822371" w:rsidP="00822371">
      <w:pPr>
        <w:spacing w:line="276" w:lineRule="auto"/>
        <w:rPr>
          <w:rFonts w:ascii="Calibri" w:hAnsi="Calibri"/>
        </w:rPr>
      </w:pPr>
      <w:r w:rsidRPr="00822371">
        <w:rPr>
          <w:rFonts w:ascii="Calibri" w:hAnsi="Calibri"/>
        </w:rPr>
        <w:lastRenderedPageBreak/>
        <w:t>Jesus grabs His three most trusted disciples. He takes the mother and father</w:t>
      </w:r>
      <w:r w:rsidR="00997A5C">
        <w:rPr>
          <w:rFonts w:ascii="Calibri" w:hAnsi="Calibri"/>
        </w:rPr>
        <w:t xml:space="preserve">, and </w:t>
      </w:r>
      <w:r w:rsidRPr="00822371">
        <w:rPr>
          <w:rFonts w:ascii="Calibri" w:hAnsi="Calibri"/>
        </w:rPr>
        <w:t xml:space="preserve">He's like, “Let's see what's going on with this 12-year-old little girl.” He gives these words of hope. </w:t>
      </w:r>
    </w:p>
    <w:p w14:paraId="62BFA646" w14:textId="77777777" w:rsidR="00822371" w:rsidRPr="00822371" w:rsidRDefault="00822371" w:rsidP="00822371">
      <w:pPr>
        <w:spacing w:line="276" w:lineRule="auto"/>
        <w:rPr>
          <w:rFonts w:ascii="Calibri" w:hAnsi="Calibri"/>
        </w:rPr>
      </w:pPr>
    </w:p>
    <w:p w14:paraId="6D5AAC76" w14:textId="77777777" w:rsidR="00822371" w:rsidRPr="00822371" w:rsidRDefault="00822371" w:rsidP="00822371">
      <w:pPr>
        <w:spacing w:line="276" w:lineRule="auto"/>
        <w:rPr>
          <w:rFonts w:ascii="Calibri" w:hAnsi="Calibri"/>
        </w:rPr>
      </w:pPr>
      <w:r w:rsidRPr="00822371">
        <w:rPr>
          <w:rFonts w:ascii="Calibri" w:hAnsi="Calibri"/>
        </w:rPr>
        <w:t>The word “sleep” in the Bible is a metaphor for death. You see that all the way through the New Testament. Notice what Jesus is doing here. He gets rid of the skeptics. He gets rid of the professional mourners. He's like, “You guys are a bunch of actors. Get out of here anyway. Pay these guys and get them on their way.”</w:t>
      </w:r>
    </w:p>
    <w:p w14:paraId="4A970D53" w14:textId="77777777" w:rsidR="00822371" w:rsidRPr="00822371" w:rsidRDefault="00822371" w:rsidP="00822371">
      <w:pPr>
        <w:spacing w:line="276" w:lineRule="auto"/>
        <w:rPr>
          <w:rFonts w:ascii="Calibri" w:hAnsi="Calibri"/>
        </w:rPr>
      </w:pPr>
    </w:p>
    <w:p w14:paraId="1FE6F6B5" w14:textId="77777777" w:rsidR="00822371" w:rsidRPr="00822371" w:rsidRDefault="00822371" w:rsidP="00822371">
      <w:pPr>
        <w:spacing w:line="276" w:lineRule="auto"/>
        <w:rPr>
          <w:rFonts w:ascii="Calibri" w:hAnsi="Calibri"/>
        </w:rPr>
      </w:pPr>
      <w:r w:rsidRPr="00822371">
        <w:rPr>
          <w:rFonts w:ascii="Calibri" w:hAnsi="Calibri"/>
        </w:rPr>
        <w:t>When your situation looks hopeless, listen to the word of hope. The word of hope is “the child is not dead, but asleep.”</w:t>
      </w:r>
    </w:p>
    <w:p w14:paraId="7A933127" w14:textId="77777777" w:rsidR="00822371" w:rsidRPr="00822371" w:rsidRDefault="00822371" w:rsidP="00822371">
      <w:pPr>
        <w:spacing w:line="276" w:lineRule="auto"/>
        <w:rPr>
          <w:rFonts w:ascii="Calibri" w:hAnsi="Calibri"/>
        </w:rPr>
      </w:pPr>
    </w:p>
    <w:p w14:paraId="7BD1963B" w14:textId="77777777" w:rsidR="00822371" w:rsidRPr="00822371" w:rsidRDefault="00822371" w:rsidP="00822371">
      <w:pPr>
        <w:spacing w:line="276" w:lineRule="auto"/>
        <w:rPr>
          <w:rFonts w:ascii="Calibri" w:hAnsi="Calibri"/>
        </w:rPr>
      </w:pPr>
      <w:r w:rsidRPr="00822371">
        <w:rPr>
          <w:rFonts w:ascii="Calibri" w:hAnsi="Calibri"/>
        </w:rPr>
        <w:t xml:space="preserve">“They laughed at him, but he put them all outside” (Mark 5:40). </w:t>
      </w:r>
    </w:p>
    <w:p w14:paraId="0DDAD980" w14:textId="77777777" w:rsidR="00822371" w:rsidRPr="00822371" w:rsidRDefault="00822371" w:rsidP="00822371">
      <w:pPr>
        <w:spacing w:line="276" w:lineRule="auto"/>
        <w:rPr>
          <w:rFonts w:ascii="Calibri" w:hAnsi="Calibri"/>
        </w:rPr>
      </w:pPr>
    </w:p>
    <w:p w14:paraId="1FD6AF43" w14:textId="0A4AE0AF" w:rsidR="00822371" w:rsidRPr="00822371" w:rsidRDefault="00822371" w:rsidP="00822371">
      <w:pPr>
        <w:spacing w:line="276" w:lineRule="auto"/>
        <w:rPr>
          <w:rFonts w:ascii="Calibri" w:hAnsi="Calibri"/>
        </w:rPr>
      </w:pPr>
      <w:r w:rsidRPr="00822371">
        <w:rPr>
          <w:rFonts w:ascii="Calibri" w:hAnsi="Calibri"/>
        </w:rPr>
        <w:t>They’re like, “Jesus has lost his mind. Jesus is crazy.” I think Jesus may have been pushing and shoving them. He's like, “Get out of here.” They’re laughing at Him</w:t>
      </w:r>
      <w:r w:rsidR="00997A5C">
        <w:rPr>
          <w:rFonts w:ascii="Calibri" w:hAnsi="Calibri"/>
        </w:rPr>
        <w:t>.</w:t>
      </w:r>
      <w:r w:rsidRPr="00822371">
        <w:rPr>
          <w:rFonts w:ascii="Calibri" w:hAnsi="Calibri"/>
        </w:rPr>
        <w:t xml:space="preserve"> “You're a fool, Jesus.” He’s pushing everybody out. </w:t>
      </w:r>
    </w:p>
    <w:p w14:paraId="0A0E53D1" w14:textId="77777777" w:rsidR="00822371" w:rsidRPr="00822371" w:rsidRDefault="00822371" w:rsidP="00822371">
      <w:pPr>
        <w:spacing w:line="276" w:lineRule="auto"/>
        <w:rPr>
          <w:rFonts w:ascii="Calibri" w:hAnsi="Calibri"/>
        </w:rPr>
      </w:pPr>
    </w:p>
    <w:p w14:paraId="62B22E6C" w14:textId="77777777" w:rsidR="00822371" w:rsidRPr="00822371" w:rsidRDefault="00822371" w:rsidP="00822371">
      <w:pPr>
        <w:spacing w:line="276" w:lineRule="auto"/>
        <w:rPr>
          <w:rFonts w:ascii="Calibri" w:hAnsi="Calibri"/>
        </w:rPr>
      </w:pPr>
      <w:r w:rsidRPr="00822371">
        <w:rPr>
          <w:rFonts w:ascii="Calibri" w:hAnsi="Calibri"/>
        </w:rPr>
        <w:t>“He took the child’s father, mother, and those who were with him, and entered the place where the child was. Then he took the child by the hand and said to her, ‘Talitha koum’ which is translated, ‘Little girl, I say to you, get up). Immediately the girl got up and began to walk. (She was twelve years old.) At this they were utterly astounded” (Mark 5:40-42).</w:t>
      </w:r>
    </w:p>
    <w:p w14:paraId="68ABD999" w14:textId="77777777" w:rsidR="00822371" w:rsidRPr="00822371" w:rsidRDefault="00822371" w:rsidP="00822371">
      <w:pPr>
        <w:spacing w:line="276" w:lineRule="auto"/>
        <w:rPr>
          <w:rFonts w:ascii="Calibri" w:hAnsi="Calibri"/>
        </w:rPr>
      </w:pPr>
    </w:p>
    <w:p w14:paraId="23C79FCB" w14:textId="3A79A9AE" w:rsidR="00822371" w:rsidRPr="00822371" w:rsidRDefault="00822371" w:rsidP="00822371">
      <w:pPr>
        <w:spacing w:line="276" w:lineRule="auto"/>
        <w:rPr>
          <w:rFonts w:ascii="Calibri" w:hAnsi="Calibri"/>
        </w:rPr>
      </w:pPr>
      <w:r w:rsidRPr="00822371">
        <w:rPr>
          <w:rFonts w:ascii="Calibri" w:hAnsi="Calibri"/>
        </w:rPr>
        <w:t xml:space="preserve">Wait a second. The little girl </w:t>
      </w:r>
      <w:r w:rsidRPr="00822371">
        <w:rPr>
          <w:rFonts w:ascii="Calibri" w:hAnsi="Calibri"/>
          <w:i/>
          <w:iCs/>
        </w:rPr>
        <w:t>was</w:t>
      </w:r>
      <w:r w:rsidRPr="00822371">
        <w:rPr>
          <w:rFonts w:ascii="Calibri" w:hAnsi="Calibri"/>
        </w:rPr>
        <w:t xml:space="preserve"> sleeping. The word of faith and the word of hope now have come to fruition in the word of power. The word of power is when Jesus says to this little girl, “Come forth,” </w:t>
      </w:r>
      <w:r w:rsidR="00997A5C">
        <w:rPr>
          <w:rFonts w:ascii="Calibri" w:hAnsi="Calibri"/>
        </w:rPr>
        <w:t>t</w:t>
      </w:r>
      <w:r w:rsidRPr="00822371">
        <w:rPr>
          <w:rFonts w:ascii="Calibri" w:hAnsi="Calibri"/>
        </w:rPr>
        <w:t xml:space="preserve">hese Aramaic words, “Talitha koum.” Little girl, get up. </w:t>
      </w:r>
    </w:p>
    <w:p w14:paraId="3C4A0716" w14:textId="77777777" w:rsidR="00822371" w:rsidRPr="00822371" w:rsidRDefault="00822371" w:rsidP="00822371">
      <w:pPr>
        <w:spacing w:line="276" w:lineRule="auto"/>
        <w:rPr>
          <w:rFonts w:ascii="Calibri" w:hAnsi="Calibri"/>
        </w:rPr>
      </w:pPr>
    </w:p>
    <w:p w14:paraId="7EFEB6BF" w14:textId="77777777" w:rsidR="00822371" w:rsidRPr="00822371" w:rsidRDefault="00822371" w:rsidP="00822371">
      <w:pPr>
        <w:spacing w:line="276" w:lineRule="auto"/>
        <w:rPr>
          <w:rFonts w:ascii="Calibri" w:hAnsi="Calibri"/>
        </w:rPr>
      </w:pPr>
      <w:r w:rsidRPr="00822371">
        <w:rPr>
          <w:rFonts w:ascii="Calibri" w:hAnsi="Calibri"/>
        </w:rPr>
        <w:t xml:space="preserve">In this, Jesus proves that He has power over everything. If Jesus can raise dead people, what could He do in your life? If Jesus can heal people who no doctors can help, what could Jesus do in your life? </w:t>
      </w:r>
    </w:p>
    <w:p w14:paraId="0CB5C2D6" w14:textId="77777777" w:rsidR="00822371" w:rsidRPr="00822371" w:rsidRDefault="00822371" w:rsidP="00822371">
      <w:pPr>
        <w:spacing w:line="276" w:lineRule="auto"/>
        <w:rPr>
          <w:rFonts w:ascii="Calibri" w:hAnsi="Calibri"/>
        </w:rPr>
      </w:pPr>
    </w:p>
    <w:p w14:paraId="3400528D" w14:textId="77777777" w:rsidR="00822371" w:rsidRPr="00822371" w:rsidRDefault="00822371" w:rsidP="00822371">
      <w:pPr>
        <w:spacing w:line="276" w:lineRule="auto"/>
        <w:rPr>
          <w:rFonts w:ascii="Calibri" w:hAnsi="Calibri"/>
        </w:rPr>
      </w:pPr>
      <w:r w:rsidRPr="00822371">
        <w:rPr>
          <w:rFonts w:ascii="Calibri" w:hAnsi="Calibri"/>
        </w:rPr>
        <w:t>God's greatest work is often done in the times of the greatest delays.</w:t>
      </w:r>
    </w:p>
    <w:p w14:paraId="0B6BB7A7" w14:textId="77777777" w:rsidR="00822371" w:rsidRPr="00822371" w:rsidRDefault="00822371" w:rsidP="00822371">
      <w:pPr>
        <w:spacing w:line="276" w:lineRule="auto"/>
        <w:rPr>
          <w:rFonts w:ascii="Calibri" w:hAnsi="Calibri"/>
        </w:rPr>
      </w:pPr>
    </w:p>
    <w:p w14:paraId="3E713FA2" w14:textId="267499B0" w:rsidR="00822371" w:rsidRPr="00822371" w:rsidRDefault="00822371" w:rsidP="00822371">
      <w:pPr>
        <w:spacing w:line="276" w:lineRule="auto"/>
        <w:rPr>
          <w:rFonts w:ascii="Calibri" w:hAnsi="Calibri"/>
        </w:rPr>
      </w:pPr>
      <w:r w:rsidRPr="00822371">
        <w:rPr>
          <w:rFonts w:ascii="Calibri" w:hAnsi="Calibri"/>
        </w:rPr>
        <w:t xml:space="preserve">Remember in John 11 when Lazarus (the good buddy of Jesus) dies. When Jesus gets to his house where he's just passed away, the sister says to him, “If you would have been here early, this wouldn't have happened. Jesus, you screwed the whole thing up. What's wrong with you, Jesus?” Jesus goes in and calls Lazarus forth, and Lazarus </w:t>
      </w:r>
      <w:r w:rsidR="00997A5C">
        <w:rPr>
          <w:rFonts w:ascii="Calibri" w:hAnsi="Calibri"/>
        </w:rPr>
        <w:t>i</w:t>
      </w:r>
      <w:r w:rsidRPr="00822371">
        <w:rPr>
          <w:rFonts w:ascii="Calibri" w:hAnsi="Calibri"/>
        </w:rPr>
        <w:t xml:space="preserve">s raised from the dead. </w:t>
      </w:r>
    </w:p>
    <w:p w14:paraId="19A30C03" w14:textId="77777777" w:rsidR="00822371" w:rsidRPr="00822371" w:rsidRDefault="00822371" w:rsidP="00822371">
      <w:pPr>
        <w:spacing w:line="276" w:lineRule="auto"/>
        <w:rPr>
          <w:rFonts w:ascii="Calibri" w:hAnsi="Calibri"/>
        </w:rPr>
      </w:pPr>
    </w:p>
    <w:p w14:paraId="1F10809F" w14:textId="77777777" w:rsidR="00822371" w:rsidRPr="00822371" w:rsidRDefault="00822371" w:rsidP="00822371">
      <w:pPr>
        <w:spacing w:line="276" w:lineRule="auto"/>
        <w:rPr>
          <w:rFonts w:ascii="Calibri" w:hAnsi="Calibri"/>
        </w:rPr>
      </w:pPr>
      <w:r w:rsidRPr="00822371">
        <w:rPr>
          <w:rFonts w:ascii="Calibri" w:hAnsi="Calibri"/>
        </w:rPr>
        <w:lastRenderedPageBreak/>
        <w:t xml:space="preserve">God does not work on our timeline. God does not work in our schedule, if you will. We’re like, “God, I need a miracle today. I need a miracle yesterday, Lord.” God doesn't work that way. </w:t>
      </w:r>
    </w:p>
    <w:p w14:paraId="572309B6" w14:textId="77777777" w:rsidR="00822371" w:rsidRPr="00822371" w:rsidRDefault="00822371" w:rsidP="00822371">
      <w:pPr>
        <w:spacing w:line="276" w:lineRule="auto"/>
        <w:rPr>
          <w:rFonts w:ascii="Calibri" w:hAnsi="Calibri"/>
        </w:rPr>
      </w:pPr>
    </w:p>
    <w:p w14:paraId="76385C90" w14:textId="1114553C" w:rsidR="00822371" w:rsidRPr="00822371" w:rsidRDefault="00997A5C" w:rsidP="00822371">
      <w:pPr>
        <w:spacing w:line="276" w:lineRule="auto"/>
        <w:rPr>
          <w:rFonts w:ascii="Calibri" w:hAnsi="Calibri"/>
        </w:rPr>
      </w:pPr>
      <w:r>
        <w:rPr>
          <w:rFonts w:ascii="Calibri" w:hAnsi="Calibri"/>
        </w:rPr>
        <w:t>T</w:t>
      </w:r>
      <w:r w:rsidR="00822371" w:rsidRPr="00822371">
        <w:rPr>
          <w:rFonts w:ascii="Calibri" w:hAnsi="Calibri"/>
        </w:rPr>
        <w:t>hink about this. You could be mad at Jesus that the little girl died</w:t>
      </w:r>
      <w:r w:rsidR="00DC3F71">
        <w:rPr>
          <w:rFonts w:ascii="Calibri" w:hAnsi="Calibri"/>
        </w:rPr>
        <w:t>,</w:t>
      </w:r>
      <w:r w:rsidR="00822371" w:rsidRPr="00822371">
        <w:rPr>
          <w:rFonts w:ascii="Calibri" w:hAnsi="Calibri"/>
        </w:rPr>
        <w:t xml:space="preserve"> or you could say that maybe Jesus got there a little bit late so that the Father could be glorified all the more. Because what glorifies God the most? A sick person being raised or a dead person being raised? God works through delays. </w:t>
      </w:r>
    </w:p>
    <w:p w14:paraId="6B43EB28" w14:textId="77777777" w:rsidR="00822371" w:rsidRPr="00822371" w:rsidRDefault="00822371" w:rsidP="00822371">
      <w:pPr>
        <w:spacing w:line="276" w:lineRule="auto"/>
        <w:rPr>
          <w:rFonts w:ascii="Calibri" w:hAnsi="Calibri"/>
        </w:rPr>
      </w:pPr>
    </w:p>
    <w:p w14:paraId="27A15EA2" w14:textId="77777777" w:rsidR="00822371" w:rsidRPr="00822371" w:rsidRDefault="00822371" w:rsidP="00822371">
      <w:pPr>
        <w:spacing w:line="276" w:lineRule="auto"/>
        <w:rPr>
          <w:rFonts w:ascii="Calibri" w:hAnsi="Calibri"/>
        </w:rPr>
      </w:pPr>
      <w:r w:rsidRPr="00822371">
        <w:rPr>
          <w:rFonts w:ascii="Calibri" w:hAnsi="Calibri"/>
        </w:rPr>
        <w:t xml:space="preserve">This woman who had the issue of blood had been bleeding for twelve years. That's a long time. God works through delays. </w:t>
      </w:r>
    </w:p>
    <w:p w14:paraId="74B8457D" w14:textId="77777777" w:rsidR="00822371" w:rsidRPr="00822371" w:rsidRDefault="00822371" w:rsidP="00822371">
      <w:pPr>
        <w:spacing w:line="276" w:lineRule="auto"/>
        <w:rPr>
          <w:rFonts w:ascii="Calibri" w:hAnsi="Calibri"/>
        </w:rPr>
      </w:pPr>
    </w:p>
    <w:p w14:paraId="5C4EC80A" w14:textId="77777777" w:rsidR="00822371" w:rsidRPr="00822371" w:rsidRDefault="00822371" w:rsidP="00822371">
      <w:pPr>
        <w:spacing w:line="276" w:lineRule="auto"/>
        <w:rPr>
          <w:rFonts w:ascii="Calibri" w:hAnsi="Calibri"/>
        </w:rPr>
      </w:pPr>
      <w:r w:rsidRPr="00822371">
        <w:rPr>
          <w:rFonts w:ascii="Calibri" w:hAnsi="Calibri"/>
        </w:rPr>
        <w:t xml:space="preserve">God is not on your timeline. God does His greatest work in His own time. His time is rarely our time. Rarely are our schedules in sync with the schedule of the Master. He is delayed. </w:t>
      </w:r>
    </w:p>
    <w:p w14:paraId="555D1CBF" w14:textId="77777777" w:rsidR="00822371" w:rsidRPr="00822371" w:rsidRDefault="00822371" w:rsidP="00822371">
      <w:pPr>
        <w:spacing w:line="276" w:lineRule="auto"/>
        <w:rPr>
          <w:rFonts w:ascii="Calibri" w:hAnsi="Calibri"/>
        </w:rPr>
      </w:pPr>
    </w:p>
    <w:p w14:paraId="7024A18D" w14:textId="7C130AC8" w:rsidR="00822371" w:rsidRPr="00822371" w:rsidRDefault="00822371" w:rsidP="00822371">
      <w:pPr>
        <w:spacing w:line="276" w:lineRule="auto"/>
        <w:rPr>
          <w:rFonts w:ascii="Calibri" w:hAnsi="Calibri"/>
        </w:rPr>
      </w:pPr>
      <w:r w:rsidRPr="00822371">
        <w:rPr>
          <w:rFonts w:ascii="Calibri" w:hAnsi="Calibri"/>
        </w:rPr>
        <w:t xml:space="preserve">Jesus is personal as well. Jesus goes to this little girl's house. Jesus could have healed her from any place on the planet, but He went to her house. Jesus is a personal Savior. Jesus cares about you. Jesus cares about us. Jesus cares about people. He shows up. </w:t>
      </w:r>
    </w:p>
    <w:p w14:paraId="48569A14" w14:textId="77777777" w:rsidR="00822371" w:rsidRPr="00822371" w:rsidRDefault="00822371" w:rsidP="00822371">
      <w:pPr>
        <w:spacing w:line="276" w:lineRule="auto"/>
        <w:rPr>
          <w:rFonts w:ascii="Calibri" w:hAnsi="Calibri"/>
        </w:rPr>
      </w:pPr>
    </w:p>
    <w:p w14:paraId="3D61D4D9" w14:textId="77777777" w:rsidR="00822371" w:rsidRPr="00822371" w:rsidRDefault="00822371" w:rsidP="00822371">
      <w:pPr>
        <w:spacing w:line="276" w:lineRule="auto"/>
        <w:rPr>
          <w:rFonts w:ascii="Calibri" w:hAnsi="Calibri"/>
        </w:rPr>
      </w:pPr>
      <w:r w:rsidRPr="00822371">
        <w:rPr>
          <w:rFonts w:ascii="Calibri" w:hAnsi="Calibri"/>
        </w:rPr>
        <w:t xml:space="preserve">Both of these individuals had terrible circumstances, but Jesus worked a miracle. Let's not let our condition define our identity. Let's not let our condition shape every aspect of our life. </w:t>
      </w:r>
    </w:p>
    <w:p w14:paraId="6D2F4BAA" w14:textId="77777777" w:rsidR="00822371" w:rsidRPr="00822371" w:rsidRDefault="00822371" w:rsidP="00822371">
      <w:pPr>
        <w:spacing w:line="276" w:lineRule="auto"/>
        <w:rPr>
          <w:rFonts w:ascii="Calibri" w:hAnsi="Calibri"/>
        </w:rPr>
      </w:pPr>
    </w:p>
    <w:p w14:paraId="4A76B9DC" w14:textId="54169F16" w:rsidR="00822371" w:rsidRPr="00822371" w:rsidRDefault="00822371" w:rsidP="00822371">
      <w:pPr>
        <w:spacing w:line="276" w:lineRule="auto"/>
        <w:rPr>
          <w:rFonts w:ascii="Calibri" w:hAnsi="Calibri"/>
        </w:rPr>
      </w:pPr>
      <w:r w:rsidRPr="00822371">
        <w:rPr>
          <w:rFonts w:ascii="Calibri" w:hAnsi="Calibri"/>
        </w:rPr>
        <w:t>These girls, this 12-year-old girl and this young lady</w:t>
      </w:r>
      <w:r w:rsidR="00DC3F71">
        <w:rPr>
          <w:rFonts w:ascii="Calibri" w:hAnsi="Calibri"/>
        </w:rPr>
        <w:t>,</w:t>
      </w:r>
      <w:r w:rsidRPr="00822371">
        <w:rPr>
          <w:rFonts w:ascii="Calibri" w:hAnsi="Calibri"/>
        </w:rPr>
        <w:t xml:space="preserve"> were children of God. They weren't just people who were sick and ill. They were daughters of the Lord. That's why Jesus says to the first one, “Daughter, your faith has made you well.” </w:t>
      </w:r>
    </w:p>
    <w:p w14:paraId="47C50590" w14:textId="77777777" w:rsidR="00822371" w:rsidRPr="00822371" w:rsidRDefault="00822371" w:rsidP="00822371">
      <w:pPr>
        <w:spacing w:line="276" w:lineRule="auto"/>
        <w:rPr>
          <w:rFonts w:ascii="Calibri" w:hAnsi="Calibri"/>
        </w:rPr>
      </w:pPr>
    </w:p>
    <w:p w14:paraId="6C733A94" w14:textId="77777777" w:rsidR="00822371" w:rsidRPr="00822371" w:rsidRDefault="00822371" w:rsidP="00822371">
      <w:pPr>
        <w:spacing w:line="276" w:lineRule="auto"/>
        <w:rPr>
          <w:rFonts w:ascii="Calibri" w:hAnsi="Calibri"/>
        </w:rPr>
      </w:pPr>
      <w:r w:rsidRPr="00822371">
        <w:rPr>
          <w:rFonts w:ascii="Calibri" w:hAnsi="Calibri"/>
        </w:rPr>
        <w:t xml:space="preserve">Let's not let our sickness or our ailment define us. Let's let our faith do it. </w:t>
      </w:r>
    </w:p>
    <w:p w14:paraId="1B9B34BB" w14:textId="77777777" w:rsidR="00822371" w:rsidRPr="00822371" w:rsidRDefault="00822371" w:rsidP="00822371">
      <w:pPr>
        <w:spacing w:line="276" w:lineRule="auto"/>
        <w:rPr>
          <w:rFonts w:ascii="Calibri" w:hAnsi="Calibri"/>
        </w:rPr>
      </w:pPr>
    </w:p>
    <w:p w14:paraId="2C42B23E" w14:textId="77777777" w:rsidR="00822371" w:rsidRPr="00822371" w:rsidRDefault="00822371" w:rsidP="00822371">
      <w:pPr>
        <w:spacing w:line="276" w:lineRule="auto"/>
        <w:rPr>
          <w:rFonts w:ascii="Calibri" w:hAnsi="Calibri"/>
        </w:rPr>
      </w:pPr>
      <w:r w:rsidRPr="00822371">
        <w:rPr>
          <w:rFonts w:ascii="Calibri" w:hAnsi="Calibri"/>
        </w:rPr>
        <w:t>Jesus welcomes everybody. Jesus welcomes the rich and the influential – the household of Jairus. Jesus welcomes the down-and-out that we don't even know their name – the woman with the issue of blood that's treated like a leper. Jesus loves all kinds of people. Jesus is for everybody. He's for the rich and affluent. He's for the poor and down-and-out, and everybody in between. He's all that.</w:t>
      </w:r>
    </w:p>
    <w:p w14:paraId="15BCB2DE" w14:textId="77777777" w:rsidR="00822371" w:rsidRPr="00822371" w:rsidRDefault="00822371" w:rsidP="00822371">
      <w:pPr>
        <w:spacing w:line="276" w:lineRule="auto"/>
        <w:rPr>
          <w:rFonts w:ascii="Calibri" w:hAnsi="Calibri"/>
        </w:rPr>
      </w:pPr>
    </w:p>
    <w:p w14:paraId="0326A6EC" w14:textId="02E1E2FE" w:rsidR="00822371" w:rsidRPr="00822371" w:rsidRDefault="00822371" w:rsidP="00822371">
      <w:pPr>
        <w:spacing w:line="276" w:lineRule="auto"/>
        <w:rPr>
          <w:rFonts w:ascii="Calibri" w:hAnsi="Calibri"/>
        </w:rPr>
      </w:pPr>
      <w:r w:rsidRPr="00822371">
        <w:rPr>
          <w:rFonts w:ascii="Calibri" w:hAnsi="Calibri"/>
        </w:rPr>
        <w:t xml:space="preserve">Go with me for a moment to the temple. The temple at Jerusalem is a special place. It still stands today. The most inner sanctuary of the temple is a place called the Holy of Holies. Once a year, the high priest would go into the Holy of Holies and offer a sacrifice for the sins of Israel. They would tie a rope around his leg on one side, and they would tie a bell around his other </w:t>
      </w:r>
      <w:r w:rsidRPr="00822371">
        <w:rPr>
          <w:rFonts w:ascii="Calibri" w:hAnsi="Calibri"/>
        </w:rPr>
        <w:lastRenderedPageBreak/>
        <w:t xml:space="preserve">foot because as long as the bell kept ringing, they knew that he was still alive. Because if there was some sin in this priest’s life, he could drop dead in the presence of God. They had a rope tied around his leg in case he keeled over dead. If he would have died with no rope, they would have had to wait 365 more days to pull that dude's body out of there. That wouldn't have been good. </w:t>
      </w:r>
    </w:p>
    <w:p w14:paraId="7CDE6F04" w14:textId="77777777" w:rsidR="00822371" w:rsidRPr="00822371" w:rsidRDefault="00822371" w:rsidP="00822371">
      <w:pPr>
        <w:spacing w:line="276" w:lineRule="auto"/>
        <w:rPr>
          <w:rFonts w:ascii="Calibri" w:hAnsi="Calibri"/>
        </w:rPr>
      </w:pPr>
    </w:p>
    <w:p w14:paraId="7C55F100" w14:textId="77777777" w:rsidR="00822371" w:rsidRPr="00822371" w:rsidRDefault="00822371" w:rsidP="00822371">
      <w:pPr>
        <w:spacing w:line="276" w:lineRule="auto"/>
        <w:rPr>
          <w:rFonts w:ascii="Calibri" w:hAnsi="Calibri"/>
        </w:rPr>
      </w:pPr>
      <w:r w:rsidRPr="00822371">
        <w:rPr>
          <w:rFonts w:ascii="Calibri" w:hAnsi="Calibri"/>
        </w:rPr>
        <w:t>It was a special place. Only one person was allowed into the presence of God one time of year, the high priest. Outside of that in the temple was a place where the priest would minister and offer sacrifices. Outside of that was a place called the Court of Men. This is where the Jewish men would come and express their worship. Outside of that there was another place that was further out, it was called the Court of the Women. Hebrew women would come and worship there. Beyond that there was the Court of the Gentiles. It was the furthest place in the temple from the Holy of Holies. But the Gentiles could at least come in and get somewhat of a worship experience there in that court.</w:t>
      </w:r>
    </w:p>
    <w:p w14:paraId="080B8A35" w14:textId="77777777" w:rsidR="00822371" w:rsidRPr="00822371" w:rsidRDefault="00822371" w:rsidP="00822371">
      <w:pPr>
        <w:spacing w:line="276" w:lineRule="auto"/>
        <w:rPr>
          <w:rFonts w:ascii="Calibri" w:hAnsi="Calibri"/>
        </w:rPr>
      </w:pPr>
    </w:p>
    <w:p w14:paraId="3DC1DAD0" w14:textId="6F593554" w:rsidR="00822371" w:rsidRPr="00822371" w:rsidRDefault="00822371" w:rsidP="00822371">
      <w:pPr>
        <w:spacing w:line="276" w:lineRule="auto"/>
        <w:rPr>
          <w:rFonts w:ascii="Calibri" w:hAnsi="Calibri"/>
        </w:rPr>
      </w:pPr>
      <w:r w:rsidRPr="00822371">
        <w:rPr>
          <w:rFonts w:ascii="Calibri" w:hAnsi="Calibri"/>
        </w:rPr>
        <w:t xml:space="preserve">If you think about it, both of these individuals, the woman with the issue of blood and the girl on her deathbed, would not even be allowed anywhere in the temple. They wouldn't be allowed anywhere close to the presence of God. Why? Because the woman with the issue of blood was sick. If you're sick, you're ceremonially unclean. Therefore you cannot come to worship. This woman hadn't been to worship in at least twelve years. Furthermore, she was a woman. Even beyond that, she was ill. She couldn’t even come close to the temple, to the presence of God. The little girl was dead. You can't worship the Lord if you're dead. </w:t>
      </w:r>
    </w:p>
    <w:p w14:paraId="50F422F2" w14:textId="77777777" w:rsidR="00822371" w:rsidRPr="00822371" w:rsidRDefault="00822371" w:rsidP="00822371">
      <w:pPr>
        <w:spacing w:line="276" w:lineRule="auto"/>
        <w:rPr>
          <w:rFonts w:ascii="Calibri" w:hAnsi="Calibri"/>
        </w:rPr>
      </w:pPr>
    </w:p>
    <w:p w14:paraId="40ED7F65" w14:textId="77777777" w:rsidR="00822371" w:rsidRPr="00822371" w:rsidRDefault="00822371" w:rsidP="00822371">
      <w:pPr>
        <w:spacing w:line="276" w:lineRule="auto"/>
        <w:rPr>
          <w:rFonts w:ascii="Calibri" w:hAnsi="Calibri"/>
        </w:rPr>
      </w:pPr>
      <w:r w:rsidRPr="00822371">
        <w:rPr>
          <w:rFonts w:ascii="Calibri" w:hAnsi="Calibri"/>
        </w:rPr>
        <w:t>Here's the point of these two great stories. Don't miss this. The point of the passage is that people who are far from God can be brought close by the Person of Jesus. It was true with the woman who was bleeding. It was true with a little girl. That's the power of our God.</w:t>
      </w:r>
    </w:p>
    <w:p w14:paraId="723D2B97" w14:textId="77777777" w:rsidR="00822371" w:rsidRPr="00822371" w:rsidRDefault="00822371" w:rsidP="00822371">
      <w:pPr>
        <w:spacing w:line="276" w:lineRule="auto"/>
        <w:rPr>
          <w:rFonts w:ascii="Calibri" w:hAnsi="Calibri"/>
        </w:rPr>
      </w:pPr>
    </w:p>
    <w:p w14:paraId="2FBE4142" w14:textId="77777777" w:rsidR="00822371" w:rsidRPr="00822371" w:rsidRDefault="00822371" w:rsidP="00822371">
      <w:pPr>
        <w:spacing w:line="276" w:lineRule="auto"/>
        <w:rPr>
          <w:rFonts w:ascii="Calibri" w:hAnsi="Calibri"/>
        </w:rPr>
      </w:pPr>
      <w:r w:rsidRPr="00822371">
        <w:rPr>
          <w:rFonts w:ascii="Calibri" w:hAnsi="Calibri"/>
        </w:rPr>
        <w:t xml:space="preserve">You may think, “Pastor, you don't know what I've done. You don't know how far off I have been from God.” I don't have to know. I don't have to know what you've done because I know what He's done. What He did is He died on a cross and He rose from the grave on the third day. He did so because He loved you. </w:t>
      </w:r>
    </w:p>
    <w:p w14:paraId="30DA4F21" w14:textId="77777777" w:rsidR="00822371" w:rsidRPr="00822371" w:rsidRDefault="00822371" w:rsidP="00822371">
      <w:pPr>
        <w:spacing w:line="276" w:lineRule="auto"/>
        <w:rPr>
          <w:rFonts w:ascii="Calibri" w:hAnsi="Calibri"/>
        </w:rPr>
      </w:pPr>
    </w:p>
    <w:p w14:paraId="421A69C6" w14:textId="77777777" w:rsidR="00822371" w:rsidRPr="00822371" w:rsidRDefault="00822371" w:rsidP="00822371">
      <w:pPr>
        <w:spacing w:line="276" w:lineRule="auto"/>
        <w:rPr>
          <w:rFonts w:ascii="Calibri" w:hAnsi="Calibri"/>
        </w:rPr>
      </w:pPr>
      <w:r w:rsidRPr="00822371">
        <w:rPr>
          <w:rFonts w:ascii="Calibri" w:hAnsi="Calibri"/>
        </w:rPr>
        <w:t xml:space="preserve">That's the message of the gospel is that God would bring broken, sinful, struggling people into dynamic union with a holy God. The only way that this can happen is by reaching out our hand in faith to touch the Savior. That’s God's call for us today is to reach out in faith to Him. </w:t>
      </w:r>
    </w:p>
    <w:p w14:paraId="0A58A108" w14:textId="77777777" w:rsidR="00822371" w:rsidRPr="00822371" w:rsidRDefault="00822371" w:rsidP="00822371">
      <w:pPr>
        <w:spacing w:line="276" w:lineRule="auto"/>
        <w:rPr>
          <w:rFonts w:ascii="Calibri" w:hAnsi="Calibri"/>
        </w:rPr>
      </w:pPr>
    </w:p>
    <w:p w14:paraId="05266A0E" w14:textId="77777777" w:rsidR="00822371" w:rsidRPr="00822371" w:rsidRDefault="00822371" w:rsidP="00822371">
      <w:pPr>
        <w:spacing w:line="276" w:lineRule="auto"/>
        <w:rPr>
          <w:rFonts w:ascii="Calibri" w:hAnsi="Calibri"/>
        </w:rPr>
      </w:pPr>
      <w:r w:rsidRPr="00822371">
        <w:rPr>
          <w:rFonts w:ascii="Calibri" w:hAnsi="Calibri"/>
        </w:rPr>
        <w:br w:type="page"/>
      </w:r>
    </w:p>
    <w:p w14:paraId="2DBF4CC4" w14:textId="77777777" w:rsidR="00822371" w:rsidRPr="00822371" w:rsidRDefault="00822371" w:rsidP="00822371">
      <w:pPr>
        <w:spacing w:line="276" w:lineRule="auto"/>
        <w:rPr>
          <w:rFonts w:ascii="Calibri" w:hAnsi="Calibri"/>
          <w:b/>
          <w:bCs/>
          <w:sz w:val="28"/>
          <w:szCs w:val="28"/>
          <w:u w:val="single"/>
        </w:rPr>
      </w:pPr>
      <w:r w:rsidRPr="00822371">
        <w:rPr>
          <w:rFonts w:ascii="Calibri" w:hAnsi="Calibri"/>
          <w:b/>
          <w:bCs/>
          <w:sz w:val="28"/>
          <w:szCs w:val="28"/>
          <w:u w:val="single"/>
        </w:rPr>
        <w:t>OUTLINE</w:t>
      </w:r>
    </w:p>
    <w:p w14:paraId="1EF0BF17" w14:textId="77777777" w:rsidR="00822371" w:rsidRPr="00822371" w:rsidRDefault="00822371" w:rsidP="00822371">
      <w:pPr>
        <w:spacing w:line="276" w:lineRule="auto"/>
        <w:rPr>
          <w:rFonts w:ascii="Calibri" w:hAnsi="Calibri"/>
          <w:b/>
          <w:bCs/>
          <w:u w:val="single"/>
        </w:rPr>
      </w:pPr>
    </w:p>
    <w:p w14:paraId="715EFF76" w14:textId="77777777" w:rsidR="008D08C2" w:rsidRPr="00822371" w:rsidRDefault="008D08C2" w:rsidP="008D08C2">
      <w:pPr>
        <w:spacing w:line="276" w:lineRule="auto"/>
        <w:rPr>
          <w:rFonts w:ascii="Calibri" w:hAnsi="Calibri"/>
          <w:b/>
          <w:bCs/>
        </w:rPr>
      </w:pPr>
      <w:r w:rsidRPr="00822371">
        <w:rPr>
          <w:rFonts w:ascii="Calibri" w:hAnsi="Calibri"/>
          <w:b/>
          <w:bCs/>
        </w:rPr>
        <w:t>1. I Can Touch Jesus in Faith</w:t>
      </w:r>
    </w:p>
    <w:p w14:paraId="14DF9E90" w14:textId="4EA246D6" w:rsidR="00822371" w:rsidRPr="00822371" w:rsidRDefault="008D08C2" w:rsidP="00822371">
      <w:pPr>
        <w:spacing w:line="276" w:lineRule="auto"/>
        <w:rPr>
          <w:rFonts w:ascii="Calibri" w:hAnsi="Calibri"/>
        </w:rPr>
      </w:pPr>
      <w:r>
        <w:rPr>
          <w:rFonts w:ascii="Calibri" w:hAnsi="Calibri"/>
        </w:rPr>
        <w:br/>
      </w:r>
      <w:r w:rsidR="00822371" w:rsidRPr="00822371">
        <w:rPr>
          <w:rFonts w:ascii="Calibri" w:hAnsi="Calibri"/>
        </w:rPr>
        <w:t>“When Jesus had crossed over again by boat to the other side, a large crowd gathered around him while he was by the sea. One of the synagogue leaders, named Jairus, came, and when he saw Jesus, he fell at his feet and begged him earnestly, ‘My little daughter is dying. Come and lay your hands on her so that she can get well and live.’ So Jesus went with him, and a large crowd was following and pressing against him.</w:t>
      </w:r>
      <w:r w:rsidR="00822371" w:rsidRPr="00822371">
        <w:rPr>
          <w:rFonts w:ascii="Calibri" w:hAnsi="Calibri"/>
          <w:b/>
          <w:bCs/>
          <w:vertAlign w:val="superscript"/>
        </w:rPr>
        <w:t xml:space="preserve"> </w:t>
      </w:r>
      <w:r w:rsidR="00822371" w:rsidRPr="00822371">
        <w:rPr>
          <w:rFonts w:ascii="Calibri" w:hAnsi="Calibri"/>
        </w:rPr>
        <w:t xml:space="preserve">Now a woman suffering from bleeding for twelve years had endured much under many doctors. She had spent everything she had and was not helped at all. On the contrary, she became worse. Having heard about Jesus, she came up behind him in the crowd and touched his clothing. For she said, ‘If I just touch his clothes, I’ll be made well.’ Instantly her flow of blood ceased, and she sensed in her body that she was </w:t>
      </w:r>
      <w:r w:rsidR="00725E75">
        <w:rPr>
          <w:rFonts w:ascii="Calibri" w:hAnsi="Calibri"/>
        </w:rPr>
        <w:t xml:space="preserve">healed </w:t>
      </w:r>
      <w:r w:rsidR="00822371" w:rsidRPr="00822371">
        <w:rPr>
          <w:rFonts w:ascii="Calibri" w:hAnsi="Calibri"/>
        </w:rPr>
        <w:t>of her affliction.”</w:t>
      </w:r>
      <w:r w:rsidR="00822371" w:rsidRPr="00822371">
        <w:rPr>
          <w:rFonts w:ascii="Calibri" w:hAnsi="Calibri"/>
        </w:rPr>
        <w:br/>
        <w:t>Mark 5:21-29 (CSB)</w:t>
      </w:r>
    </w:p>
    <w:p w14:paraId="61D2BF8B" w14:textId="77777777" w:rsidR="00822371" w:rsidRPr="00822371" w:rsidRDefault="00822371" w:rsidP="00822371">
      <w:pPr>
        <w:spacing w:line="276" w:lineRule="auto"/>
        <w:rPr>
          <w:rFonts w:ascii="Calibri" w:hAnsi="Calibri"/>
        </w:rPr>
      </w:pPr>
    </w:p>
    <w:p w14:paraId="61732A90" w14:textId="77777777" w:rsidR="00822371" w:rsidRPr="00822371" w:rsidRDefault="00822371" w:rsidP="00822371">
      <w:pPr>
        <w:spacing w:line="276" w:lineRule="auto"/>
        <w:rPr>
          <w:rFonts w:ascii="Calibri" w:hAnsi="Calibri"/>
        </w:rPr>
      </w:pPr>
    </w:p>
    <w:p w14:paraId="1A34B0C1" w14:textId="77777777" w:rsidR="00822371" w:rsidRPr="00822371" w:rsidRDefault="00822371" w:rsidP="00822371">
      <w:pPr>
        <w:spacing w:line="276" w:lineRule="auto"/>
        <w:rPr>
          <w:rFonts w:ascii="Calibri" w:hAnsi="Calibri"/>
          <w:b/>
          <w:bCs/>
        </w:rPr>
      </w:pPr>
      <w:r w:rsidRPr="00822371">
        <w:rPr>
          <w:rFonts w:ascii="Calibri" w:hAnsi="Calibri"/>
          <w:b/>
          <w:bCs/>
        </w:rPr>
        <w:t>2. Jesus Can Touch Me in Mercy</w:t>
      </w:r>
    </w:p>
    <w:p w14:paraId="726D98CD" w14:textId="77777777" w:rsidR="00822371" w:rsidRPr="00822371" w:rsidRDefault="00822371" w:rsidP="00822371">
      <w:pPr>
        <w:spacing w:line="276" w:lineRule="auto"/>
        <w:rPr>
          <w:rFonts w:ascii="Calibri" w:hAnsi="Calibri"/>
        </w:rPr>
      </w:pPr>
    </w:p>
    <w:p w14:paraId="718BF59E" w14:textId="0197AC81" w:rsidR="00822371" w:rsidRPr="00822371" w:rsidRDefault="00822371" w:rsidP="00822371">
      <w:pPr>
        <w:spacing w:line="276" w:lineRule="auto"/>
        <w:rPr>
          <w:rFonts w:ascii="Calibri" w:hAnsi="Calibri"/>
        </w:rPr>
      </w:pPr>
      <w:r w:rsidRPr="00822371">
        <w:rPr>
          <w:rFonts w:ascii="Calibri" w:hAnsi="Calibri"/>
        </w:rPr>
        <w:t>“While he was still speaking, people came from the synagogue leader’s house and said, ‘Your daughter is dead. Why bother the teacher anymore?’ When Jesus overheard what was said, he told the synagogue leader, ‘Don’t be afraid. Only believe.’ He did not let anyone accompany him except Peter, James, and John, James’s brother. They came to the leader’s house, and he saw a commotion—people weeping and wailing loudly. He went in and said to them, ‘Why are you making a commotion and weeping? The child is not dead but asleep.’ They laughed at him, but he put them all outside. He took the child’s father, mother, and those who were with him, and entered the place where the child was. Then he took the child by the hand and said to her, ‘Talitha koum’ which is translated, ‘Little girl, I say to you, get up’).</w:t>
      </w:r>
      <w:r w:rsidR="00725E75">
        <w:rPr>
          <w:rFonts w:ascii="Calibri" w:hAnsi="Calibri"/>
        </w:rPr>
        <w:t xml:space="preserve"> </w:t>
      </w:r>
      <w:r w:rsidRPr="00822371">
        <w:rPr>
          <w:rFonts w:ascii="Calibri" w:hAnsi="Calibri"/>
        </w:rPr>
        <w:t>Immediately the girl got up and began to walk. (She was twelve years old.) At this they were utterly astounded.”</w:t>
      </w:r>
      <w:r w:rsidRPr="00822371">
        <w:rPr>
          <w:rFonts w:ascii="Calibri" w:hAnsi="Calibri"/>
        </w:rPr>
        <w:br/>
        <w:t>Mark 5:35-42 (CSB)</w:t>
      </w:r>
    </w:p>
    <w:p w14:paraId="107CFF39" w14:textId="77777777" w:rsidR="004B13C5" w:rsidRDefault="004B13C5" w:rsidP="009E4AB7">
      <w:pPr>
        <w:spacing w:line="276" w:lineRule="auto"/>
        <w:rPr>
          <w:rFonts w:ascii="Calibri" w:hAnsi="Calibri"/>
        </w:rPr>
      </w:pPr>
    </w:p>
    <w:sectPr w:rsidR="004B13C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D4172" w14:textId="77777777" w:rsidR="002E0A05" w:rsidRDefault="002E0A05">
      <w:r>
        <w:separator/>
      </w:r>
    </w:p>
  </w:endnote>
  <w:endnote w:type="continuationSeparator" w:id="0">
    <w:p w14:paraId="4CCB2B07" w14:textId="77777777" w:rsidR="002E0A05" w:rsidRDefault="002E0A05">
      <w:r>
        <w:continuationSeparator/>
      </w:r>
    </w:p>
  </w:endnote>
  <w:endnote w:type="continuationNotice" w:id="1">
    <w:p w14:paraId="5D426146" w14:textId="77777777" w:rsidR="002E0A05" w:rsidRDefault="002E0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6E625" w14:textId="77777777" w:rsidR="00E765C0" w:rsidRDefault="00E76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C693" w14:textId="77777777" w:rsidR="00A20AF9" w:rsidRPr="00E001F4" w:rsidRDefault="00A20AF9" w:rsidP="00E001F4">
    <w:pPr>
      <w:pStyle w:val="Footer"/>
      <w:jc w:val="right"/>
      <w:rPr>
        <w:rFonts w:ascii="Calibri" w:hAnsi="Calibri"/>
      </w:rPr>
    </w:pPr>
    <w:r>
      <w:tab/>
    </w:r>
  </w:p>
  <w:p w14:paraId="0780DD42" w14:textId="2F4E47E8" w:rsidR="00A20AF9" w:rsidRDefault="00A20AF9">
    <w:pPr>
      <w:pStyle w:val="Footer"/>
      <w:ind w:right="360"/>
    </w:pPr>
    <w:r>
      <w:rPr>
        <w:rFonts w:ascii="Calibri" w:hAnsi="Calibri"/>
        <w:b/>
        <w:bCs/>
      </w:rPr>
      <w:tab/>
    </w:r>
    <w:r w:rsidR="00822371">
      <w:rPr>
        <w:rFonts w:ascii="Calibri" w:hAnsi="Calibri"/>
        <w:b/>
        <w:bCs/>
      </w:rPr>
      <w:t>Miracles</w:t>
    </w:r>
    <w:r w:rsidRPr="00E001F4">
      <w:rPr>
        <w:rFonts w:ascii="Calibri" w:hAnsi="Calibri"/>
        <w:b/>
        <w:bCs/>
      </w:rPr>
      <w:t>—</w:t>
    </w:r>
    <w:r w:rsidR="00822371">
      <w:rPr>
        <w:rFonts w:ascii="Calibri" w:hAnsi="Calibri"/>
        <w:b/>
        <w:bCs/>
      </w:rPr>
      <w:t>The Touch</w:t>
    </w:r>
    <w:r w:rsidRPr="00E001F4">
      <w:rPr>
        <w:rFonts w:ascii="Calibri" w:hAnsi="Calibri"/>
      </w:rPr>
      <w:tab/>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1</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2</w:t>
    </w:r>
    <w:r w:rsidRPr="00E001F4">
      <w:rPr>
        <w:rFonts w:ascii="Calibri" w:hAnsi="Calibri"/>
        <w:b/>
        <w:bCs/>
      </w:rPr>
      <w:fldChar w:fldCharType="end"/>
    </w:r>
  </w:p>
  <w:p w14:paraId="75B4D729" w14:textId="77777777" w:rsidR="00A20AF9" w:rsidRDefault="00A20AF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7B32" w14:textId="77777777" w:rsidR="00E765C0" w:rsidRDefault="00E76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0E327" w14:textId="77777777" w:rsidR="002E0A05" w:rsidRDefault="002E0A05">
      <w:r>
        <w:separator/>
      </w:r>
    </w:p>
  </w:footnote>
  <w:footnote w:type="continuationSeparator" w:id="0">
    <w:p w14:paraId="21C09BB7" w14:textId="77777777" w:rsidR="002E0A05" w:rsidRDefault="002E0A05">
      <w:r>
        <w:continuationSeparator/>
      </w:r>
    </w:p>
  </w:footnote>
  <w:footnote w:type="continuationNotice" w:id="1">
    <w:p w14:paraId="4615B285" w14:textId="77777777" w:rsidR="002E0A05" w:rsidRDefault="002E0A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F6AE8" w14:textId="77777777" w:rsidR="00E80EA2" w:rsidRDefault="00E80E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E843" w14:textId="77777777" w:rsidR="00A20AF9" w:rsidRDefault="00A20AF9">
    <w:pPr>
      <w:pStyle w:val="Header"/>
    </w:pPr>
  </w:p>
  <w:p w14:paraId="39873ADE" w14:textId="77777777" w:rsidR="00A20AF9" w:rsidRDefault="00A20A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21AA" w14:textId="77777777" w:rsidR="00E80EA2" w:rsidRDefault="00E80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23415225">
    <w:abstractNumId w:val="8"/>
  </w:num>
  <w:num w:numId="2" w16cid:durableId="793714898">
    <w:abstractNumId w:val="6"/>
  </w:num>
  <w:num w:numId="3" w16cid:durableId="1200314943">
    <w:abstractNumId w:val="5"/>
  </w:num>
  <w:num w:numId="4" w16cid:durableId="2061588076">
    <w:abstractNumId w:val="4"/>
  </w:num>
  <w:num w:numId="5" w16cid:durableId="864173020">
    <w:abstractNumId w:val="7"/>
  </w:num>
  <w:num w:numId="6" w16cid:durableId="418409541">
    <w:abstractNumId w:val="3"/>
  </w:num>
  <w:num w:numId="7" w16cid:durableId="1549300215">
    <w:abstractNumId w:val="2"/>
  </w:num>
  <w:num w:numId="8" w16cid:durableId="1720740697">
    <w:abstractNumId w:val="1"/>
  </w:num>
  <w:num w:numId="9" w16cid:durableId="1922567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C64C19"/>
    <w:rsid w:val="00002C62"/>
    <w:rsid w:val="000058A9"/>
    <w:rsid w:val="00007475"/>
    <w:rsid w:val="000101D8"/>
    <w:rsid w:val="0002614B"/>
    <w:rsid w:val="00026902"/>
    <w:rsid w:val="00026CF2"/>
    <w:rsid w:val="000427BF"/>
    <w:rsid w:val="00045681"/>
    <w:rsid w:val="000529A4"/>
    <w:rsid w:val="000617BE"/>
    <w:rsid w:val="00082D3E"/>
    <w:rsid w:val="0008638E"/>
    <w:rsid w:val="000927C6"/>
    <w:rsid w:val="00095757"/>
    <w:rsid w:val="000966E0"/>
    <w:rsid w:val="000B327E"/>
    <w:rsid w:val="000C3A44"/>
    <w:rsid w:val="000D064C"/>
    <w:rsid w:val="000D6515"/>
    <w:rsid w:val="000E5645"/>
    <w:rsid w:val="000F352B"/>
    <w:rsid w:val="000F3E99"/>
    <w:rsid w:val="000F78CC"/>
    <w:rsid w:val="00100E61"/>
    <w:rsid w:val="00101707"/>
    <w:rsid w:val="00115B54"/>
    <w:rsid w:val="001307E2"/>
    <w:rsid w:val="00134671"/>
    <w:rsid w:val="001822A0"/>
    <w:rsid w:val="00185CA0"/>
    <w:rsid w:val="001903F1"/>
    <w:rsid w:val="001A2F4C"/>
    <w:rsid w:val="001A4038"/>
    <w:rsid w:val="001A7EFF"/>
    <w:rsid w:val="001B739A"/>
    <w:rsid w:val="001C6DAF"/>
    <w:rsid w:val="001D4CAB"/>
    <w:rsid w:val="001E3993"/>
    <w:rsid w:val="001F2E97"/>
    <w:rsid w:val="001F736C"/>
    <w:rsid w:val="002252B6"/>
    <w:rsid w:val="002255D9"/>
    <w:rsid w:val="00236AB3"/>
    <w:rsid w:val="00247BDC"/>
    <w:rsid w:val="00255946"/>
    <w:rsid w:val="00274BB9"/>
    <w:rsid w:val="0028034F"/>
    <w:rsid w:val="00285843"/>
    <w:rsid w:val="00290511"/>
    <w:rsid w:val="002A27F0"/>
    <w:rsid w:val="002B4D5D"/>
    <w:rsid w:val="002B7D3B"/>
    <w:rsid w:val="002B7DA4"/>
    <w:rsid w:val="002D3E02"/>
    <w:rsid w:val="002D3E41"/>
    <w:rsid w:val="002D6FF3"/>
    <w:rsid w:val="002E0A05"/>
    <w:rsid w:val="002E1AD4"/>
    <w:rsid w:val="002F3A62"/>
    <w:rsid w:val="002F6231"/>
    <w:rsid w:val="003029A3"/>
    <w:rsid w:val="00313F0F"/>
    <w:rsid w:val="00327235"/>
    <w:rsid w:val="003343E0"/>
    <w:rsid w:val="003351DD"/>
    <w:rsid w:val="003360D2"/>
    <w:rsid w:val="0034188B"/>
    <w:rsid w:val="00346C31"/>
    <w:rsid w:val="00386B56"/>
    <w:rsid w:val="00394E73"/>
    <w:rsid w:val="00397EA2"/>
    <w:rsid w:val="003D2E36"/>
    <w:rsid w:val="003E0C7C"/>
    <w:rsid w:val="003E3313"/>
    <w:rsid w:val="003F0C46"/>
    <w:rsid w:val="003F23DC"/>
    <w:rsid w:val="003F3F19"/>
    <w:rsid w:val="003F6FC6"/>
    <w:rsid w:val="00404A59"/>
    <w:rsid w:val="0042042A"/>
    <w:rsid w:val="00440449"/>
    <w:rsid w:val="00442464"/>
    <w:rsid w:val="00447886"/>
    <w:rsid w:val="004511A1"/>
    <w:rsid w:val="00453676"/>
    <w:rsid w:val="00454962"/>
    <w:rsid w:val="0047649A"/>
    <w:rsid w:val="004816A2"/>
    <w:rsid w:val="004829B2"/>
    <w:rsid w:val="00487523"/>
    <w:rsid w:val="004A349B"/>
    <w:rsid w:val="004A73C5"/>
    <w:rsid w:val="004A7620"/>
    <w:rsid w:val="004B13C5"/>
    <w:rsid w:val="004B25B5"/>
    <w:rsid w:val="004B3BBE"/>
    <w:rsid w:val="004C3050"/>
    <w:rsid w:val="004C5E5A"/>
    <w:rsid w:val="004D1C32"/>
    <w:rsid w:val="004E7372"/>
    <w:rsid w:val="00504A84"/>
    <w:rsid w:val="00514E43"/>
    <w:rsid w:val="005250E7"/>
    <w:rsid w:val="005440F7"/>
    <w:rsid w:val="00554E4A"/>
    <w:rsid w:val="0057267E"/>
    <w:rsid w:val="00582FFE"/>
    <w:rsid w:val="00584249"/>
    <w:rsid w:val="00585F84"/>
    <w:rsid w:val="005922EB"/>
    <w:rsid w:val="00592F85"/>
    <w:rsid w:val="005A574A"/>
    <w:rsid w:val="005B2103"/>
    <w:rsid w:val="005B43AA"/>
    <w:rsid w:val="005B5A7B"/>
    <w:rsid w:val="005B660B"/>
    <w:rsid w:val="005B784E"/>
    <w:rsid w:val="005D45B6"/>
    <w:rsid w:val="005E1B8C"/>
    <w:rsid w:val="005E3D64"/>
    <w:rsid w:val="0062720A"/>
    <w:rsid w:val="00631CBE"/>
    <w:rsid w:val="00647F89"/>
    <w:rsid w:val="006666D7"/>
    <w:rsid w:val="00674036"/>
    <w:rsid w:val="00676E96"/>
    <w:rsid w:val="006A24A7"/>
    <w:rsid w:val="006A6FCB"/>
    <w:rsid w:val="006B5A22"/>
    <w:rsid w:val="006B7862"/>
    <w:rsid w:val="006C4559"/>
    <w:rsid w:val="006C7C8F"/>
    <w:rsid w:val="006D24DF"/>
    <w:rsid w:val="006D3136"/>
    <w:rsid w:val="006D3F80"/>
    <w:rsid w:val="006D5364"/>
    <w:rsid w:val="006E4F39"/>
    <w:rsid w:val="006E77E6"/>
    <w:rsid w:val="00702914"/>
    <w:rsid w:val="00704ABE"/>
    <w:rsid w:val="00710008"/>
    <w:rsid w:val="00725E75"/>
    <w:rsid w:val="00741505"/>
    <w:rsid w:val="00745459"/>
    <w:rsid w:val="007630E7"/>
    <w:rsid w:val="00791189"/>
    <w:rsid w:val="007960BA"/>
    <w:rsid w:val="0079738E"/>
    <w:rsid w:val="007A6325"/>
    <w:rsid w:val="007B0F53"/>
    <w:rsid w:val="007C5C95"/>
    <w:rsid w:val="007E1319"/>
    <w:rsid w:val="007F5E3F"/>
    <w:rsid w:val="008073BF"/>
    <w:rsid w:val="00822371"/>
    <w:rsid w:val="00834160"/>
    <w:rsid w:val="008356BD"/>
    <w:rsid w:val="0084063F"/>
    <w:rsid w:val="008546F2"/>
    <w:rsid w:val="00870C4A"/>
    <w:rsid w:val="00872B1A"/>
    <w:rsid w:val="00890144"/>
    <w:rsid w:val="00894E92"/>
    <w:rsid w:val="00895E2E"/>
    <w:rsid w:val="008B653B"/>
    <w:rsid w:val="008C653F"/>
    <w:rsid w:val="008D08C2"/>
    <w:rsid w:val="008E6542"/>
    <w:rsid w:val="0091120A"/>
    <w:rsid w:val="00911AC1"/>
    <w:rsid w:val="00915AB5"/>
    <w:rsid w:val="009175B4"/>
    <w:rsid w:val="00923C10"/>
    <w:rsid w:val="0093623D"/>
    <w:rsid w:val="00937628"/>
    <w:rsid w:val="009417A7"/>
    <w:rsid w:val="00951E3F"/>
    <w:rsid w:val="00955782"/>
    <w:rsid w:val="00956D2C"/>
    <w:rsid w:val="00963031"/>
    <w:rsid w:val="00972B7A"/>
    <w:rsid w:val="00984E58"/>
    <w:rsid w:val="00994505"/>
    <w:rsid w:val="00994C85"/>
    <w:rsid w:val="009969D3"/>
    <w:rsid w:val="00997A5C"/>
    <w:rsid w:val="009A6DB5"/>
    <w:rsid w:val="009B0874"/>
    <w:rsid w:val="009B35B5"/>
    <w:rsid w:val="009B408E"/>
    <w:rsid w:val="009B5711"/>
    <w:rsid w:val="009B579B"/>
    <w:rsid w:val="009B66A5"/>
    <w:rsid w:val="009B6985"/>
    <w:rsid w:val="009D293D"/>
    <w:rsid w:val="009D7446"/>
    <w:rsid w:val="009E04CE"/>
    <w:rsid w:val="009E4AB7"/>
    <w:rsid w:val="009E4C75"/>
    <w:rsid w:val="009E5D50"/>
    <w:rsid w:val="009F6672"/>
    <w:rsid w:val="00A050E6"/>
    <w:rsid w:val="00A0763F"/>
    <w:rsid w:val="00A20AF9"/>
    <w:rsid w:val="00A41D2C"/>
    <w:rsid w:val="00A43A90"/>
    <w:rsid w:val="00A51274"/>
    <w:rsid w:val="00A51B63"/>
    <w:rsid w:val="00A71FC0"/>
    <w:rsid w:val="00A83591"/>
    <w:rsid w:val="00AB1D34"/>
    <w:rsid w:val="00AC1B83"/>
    <w:rsid w:val="00AC686C"/>
    <w:rsid w:val="00AE1B97"/>
    <w:rsid w:val="00AF468A"/>
    <w:rsid w:val="00B03B8B"/>
    <w:rsid w:val="00B10327"/>
    <w:rsid w:val="00B158DB"/>
    <w:rsid w:val="00B3092B"/>
    <w:rsid w:val="00B40364"/>
    <w:rsid w:val="00B50F89"/>
    <w:rsid w:val="00B53E97"/>
    <w:rsid w:val="00B604D0"/>
    <w:rsid w:val="00B75E91"/>
    <w:rsid w:val="00B92770"/>
    <w:rsid w:val="00BA7A74"/>
    <w:rsid w:val="00BC0C43"/>
    <w:rsid w:val="00BC10B4"/>
    <w:rsid w:val="00BC766E"/>
    <w:rsid w:val="00BD145D"/>
    <w:rsid w:val="00BD21E1"/>
    <w:rsid w:val="00BD63AF"/>
    <w:rsid w:val="00BD7CBC"/>
    <w:rsid w:val="00BE35BE"/>
    <w:rsid w:val="00BE773F"/>
    <w:rsid w:val="00BF7F06"/>
    <w:rsid w:val="00C133CA"/>
    <w:rsid w:val="00C21AF8"/>
    <w:rsid w:val="00C251B8"/>
    <w:rsid w:val="00C362D1"/>
    <w:rsid w:val="00C56162"/>
    <w:rsid w:val="00C64C19"/>
    <w:rsid w:val="00C64E5E"/>
    <w:rsid w:val="00C86674"/>
    <w:rsid w:val="00C91CA2"/>
    <w:rsid w:val="00C97457"/>
    <w:rsid w:val="00CA69E3"/>
    <w:rsid w:val="00CB2F64"/>
    <w:rsid w:val="00CC6147"/>
    <w:rsid w:val="00CC7FC1"/>
    <w:rsid w:val="00CD108B"/>
    <w:rsid w:val="00CE52CA"/>
    <w:rsid w:val="00CE6359"/>
    <w:rsid w:val="00CF45D3"/>
    <w:rsid w:val="00D07A89"/>
    <w:rsid w:val="00D136C7"/>
    <w:rsid w:val="00D17448"/>
    <w:rsid w:val="00D2027F"/>
    <w:rsid w:val="00D21495"/>
    <w:rsid w:val="00D220DB"/>
    <w:rsid w:val="00D22877"/>
    <w:rsid w:val="00D44685"/>
    <w:rsid w:val="00D46321"/>
    <w:rsid w:val="00D80D10"/>
    <w:rsid w:val="00D86340"/>
    <w:rsid w:val="00D905F8"/>
    <w:rsid w:val="00D92F29"/>
    <w:rsid w:val="00DA0349"/>
    <w:rsid w:val="00DA7996"/>
    <w:rsid w:val="00DB7063"/>
    <w:rsid w:val="00DC3E39"/>
    <w:rsid w:val="00DC3F71"/>
    <w:rsid w:val="00DD197D"/>
    <w:rsid w:val="00DD2573"/>
    <w:rsid w:val="00DE0F70"/>
    <w:rsid w:val="00DE70E9"/>
    <w:rsid w:val="00DF09E4"/>
    <w:rsid w:val="00DF33A8"/>
    <w:rsid w:val="00E001F4"/>
    <w:rsid w:val="00E01194"/>
    <w:rsid w:val="00E34A7C"/>
    <w:rsid w:val="00E47413"/>
    <w:rsid w:val="00E53191"/>
    <w:rsid w:val="00E56440"/>
    <w:rsid w:val="00E56D30"/>
    <w:rsid w:val="00E64AE0"/>
    <w:rsid w:val="00E667AB"/>
    <w:rsid w:val="00E75A9B"/>
    <w:rsid w:val="00E765C0"/>
    <w:rsid w:val="00E80EA2"/>
    <w:rsid w:val="00E91EAD"/>
    <w:rsid w:val="00ED5DE1"/>
    <w:rsid w:val="00EF1491"/>
    <w:rsid w:val="00EF1DC2"/>
    <w:rsid w:val="00F07ABA"/>
    <w:rsid w:val="00F110E3"/>
    <w:rsid w:val="00F152F0"/>
    <w:rsid w:val="00F31FAF"/>
    <w:rsid w:val="00F3234E"/>
    <w:rsid w:val="00F36CB1"/>
    <w:rsid w:val="00F417EF"/>
    <w:rsid w:val="00F47752"/>
    <w:rsid w:val="00FA4B6D"/>
    <w:rsid w:val="00FB290F"/>
    <w:rsid w:val="00FC14B2"/>
    <w:rsid w:val="00FC1A18"/>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B19EC99"/>
  <w15:chartTrackingRefBased/>
  <w15:docId w15:val="{2A1B6725-BFC3-0545-91F3-23F9183E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822371"/>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822371"/>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822371"/>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822371"/>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822371"/>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822371"/>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822371"/>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822371"/>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822371"/>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822371"/>
    <w:rPr>
      <w:rFonts w:ascii="Calibri" w:eastAsia="MS Gothic" w:hAnsi="Calibri"/>
      <w:b/>
      <w:bCs/>
      <w:color w:val="365F91"/>
      <w:sz w:val="28"/>
      <w:szCs w:val="28"/>
    </w:rPr>
  </w:style>
  <w:style w:type="character" w:customStyle="1" w:styleId="Heading2Char">
    <w:name w:val="Heading 2 Char"/>
    <w:link w:val="Heading2"/>
    <w:uiPriority w:val="9"/>
    <w:rsid w:val="00822371"/>
    <w:rPr>
      <w:rFonts w:ascii="Calibri" w:eastAsia="MS Gothic" w:hAnsi="Calibri"/>
      <w:b/>
      <w:bCs/>
      <w:color w:val="4F81BD"/>
      <w:sz w:val="26"/>
      <w:szCs w:val="26"/>
    </w:rPr>
  </w:style>
  <w:style w:type="character" w:customStyle="1" w:styleId="Heading3Char">
    <w:name w:val="Heading 3 Char"/>
    <w:link w:val="Heading3"/>
    <w:uiPriority w:val="9"/>
    <w:rsid w:val="00822371"/>
    <w:rPr>
      <w:rFonts w:ascii="Calibri" w:eastAsia="MS Gothic" w:hAnsi="Calibri"/>
      <w:b/>
      <w:bCs/>
      <w:color w:val="4F81BD"/>
      <w:sz w:val="22"/>
      <w:szCs w:val="22"/>
    </w:rPr>
  </w:style>
  <w:style w:type="character" w:customStyle="1" w:styleId="Heading4Char">
    <w:name w:val="Heading 4 Char"/>
    <w:link w:val="Heading4"/>
    <w:uiPriority w:val="9"/>
    <w:semiHidden/>
    <w:rsid w:val="00822371"/>
    <w:rPr>
      <w:rFonts w:ascii="Calibri" w:eastAsia="MS Gothic" w:hAnsi="Calibri"/>
      <w:b/>
      <w:bCs/>
      <w:i/>
      <w:iCs/>
      <w:color w:val="4F81BD"/>
      <w:sz w:val="22"/>
      <w:szCs w:val="22"/>
    </w:rPr>
  </w:style>
  <w:style w:type="character" w:customStyle="1" w:styleId="Heading5Char">
    <w:name w:val="Heading 5 Char"/>
    <w:link w:val="Heading5"/>
    <w:uiPriority w:val="9"/>
    <w:semiHidden/>
    <w:rsid w:val="00822371"/>
    <w:rPr>
      <w:rFonts w:ascii="Calibri" w:eastAsia="MS Gothic" w:hAnsi="Calibri"/>
      <w:color w:val="243F60"/>
      <w:sz w:val="22"/>
      <w:szCs w:val="22"/>
    </w:rPr>
  </w:style>
  <w:style w:type="character" w:customStyle="1" w:styleId="Heading6Char">
    <w:name w:val="Heading 6 Char"/>
    <w:link w:val="Heading6"/>
    <w:uiPriority w:val="9"/>
    <w:semiHidden/>
    <w:rsid w:val="00822371"/>
    <w:rPr>
      <w:rFonts w:ascii="Calibri" w:eastAsia="MS Gothic" w:hAnsi="Calibri"/>
      <w:i/>
      <w:iCs/>
      <w:color w:val="243F60"/>
      <w:sz w:val="22"/>
      <w:szCs w:val="22"/>
    </w:rPr>
  </w:style>
  <w:style w:type="character" w:customStyle="1" w:styleId="Heading7Char">
    <w:name w:val="Heading 7 Char"/>
    <w:link w:val="Heading7"/>
    <w:uiPriority w:val="9"/>
    <w:semiHidden/>
    <w:rsid w:val="00822371"/>
    <w:rPr>
      <w:rFonts w:ascii="Calibri" w:eastAsia="MS Gothic" w:hAnsi="Calibri"/>
      <w:i/>
      <w:iCs/>
      <w:color w:val="404040"/>
      <w:sz w:val="22"/>
      <w:szCs w:val="22"/>
    </w:rPr>
  </w:style>
  <w:style w:type="character" w:customStyle="1" w:styleId="Heading8Char">
    <w:name w:val="Heading 8 Char"/>
    <w:link w:val="Heading8"/>
    <w:uiPriority w:val="9"/>
    <w:semiHidden/>
    <w:rsid w:val="00822371"/>
    <w:rPr>
      <w:rFonts w:ascii="Calibri" w:eastAsia="MS Gothic" w:hAnsi="Calibri"/>
      <w:color w:val="4F81BD"/>
    </w:rPr>
  </w:style>
  <w:style w:type="character" w:customStyle="1" w:styleId="Heading9Char">
    <w:name w:val="Heading 9 Char"/>
    <w:link w:val="Heading9"/>
    <w:uiPriority w:val="9"/>
    <w:semiHidden/>
    <w:rsid w:val="00822371"/>
    <w:rPr>
      <w:rFonts w:ascii="Calibri" w:eastAsia="MS Gothic" w:hAnsi="Calibri"/>
      <w:i/>
      <w:iCs/>
      <w:color w:val="404040"/>
    </w:rPr>
  </w:style>
  <w:style w:type="paragraph" w:styleId="NoSpacing">
    <w:name w:val="No Spacing"/>
    <w:uiPriority w:val="1"/>
    <w:qFormat/>
    <w:rsid w:val="00822371"/>
    <w:rPr>
      <w:rFonts w:ascii="Cambria" w:eastAsia="MS Mincho" w:hAnsi="Cambria"/>
      <w:sz w:val="22"/>
      <w:szCs w:val="22"/>
    </w:rPr>
  </w:style>
  <w:style w:type="paragraph" w:styleId="Title">
    <w:name w:val="Title"/>
    <w:basedOn w:val="Normal"/>
    <w:next w:val="Normal"/>
    <w:link w:val="TitleChar"/>
    <w:uiPriority w:val="10"/>
    <w:qFormat/>
    <w:rsid w:val="00822371"/>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822371"/>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822371"/>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822371"/>
    <w:rPr>
      <w:rFonts w:ascii="Calibri" w:eastAsia="MS Gothic" w:hAnsi="Calibri"/>
      <w:i/>
      <w:iCs/>
      <w:color w:val="4F81BD"/>
      <w:spacing w:val="15"/>
      <w:sz w:val="24"/>
      <w:szCs w:val="24"/>
    </w:rPr>
  </w:style>
  <w:style w:type="paragraph" w:styleId="ListParagraph">
    <w:name w:val="List Paragraph"/>
    <w:basedOn w:val="Normal"/>
    <w:uiPriority w:val="34"/>
    <w:qFormat/>
    <w:rsid w:val="00822371"/>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822371"/>
    <w:rPr>
      <w:rFonts w:eastAsia="Calibri"/>
      <w:sz w:val="24"/>
      <w:szCs w:val="24"/>
      <w:lang w:eastAsia="ar-SA"/>
    </w:rPr>
  </w:style>
  <w:style w:type="paragraph" w:styleId="BodyText2">
    <w:name w:val="Body Text 2"/>
    <w:basedOn w:val="Normal"/>
    <w:link w:val="BodyText2Char"/>
    <w:uiPriority w:val="99"/>
    <w:unhideWhenUsed/>
    <w:rsid w:val="00822371"/>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822371"/>
    <w:rPr>
      <w:rFonts w:ascii="Cambria" w:eastAsia="MS Mincho" w:hAnsi="Cambria"/>
      <w:sz w:val="22"/>
      <w:szCs w:val="22"/>
    </w:rPr>
  </w:style>
  <w:style w:type="paragraph" w:styleId="BodyText3">
    <w:name w:val="Body Text 3"/>
    <w:basedOn w:val="Normal"/>
    <w:link w:val="BodyText3Char"/>
    <w:uiPriority w:val="99"/>
    <w:unhideWhenUsed/>
    <w:rsid w:val="00822371"/>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822371"/>
    <w:rPr>
      <w:rFonts w:ascii="Cambria" w:eastAsia="MS Mincho" w:hAnsi="Cambria"/>
      <w:sz w:val="16"/>
      <w:szCs w:val="16"/>
    </w:rPr>
  </w:style>
  <w:style w:type="paragraph" w:styleId="List2">
    <w:name w:val="List 2"/>
    <w:basedOn w:val="Normal"/>
    <w:uiPriority w:val="99"/>
    <w:unhideWhenUsed/>
    <w:rsid w:val="00822371"/>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822371"/>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822371"/>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822371"/>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822371"/>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822371"/>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822371"/>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822371"/>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822371"/>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822371"/>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822371"/>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822371"/>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822371"/>
    <w:rPr>
      <w:rFonts w:ascii="Courier" w:eastAsia="MS Mincho" w:hAnsi="Courier"/>
    </w:rPr>
  </w:style>
  <w:style w:type="paragraph" w:styleId="Quote">
    <w:name w:val="Quote"/>
    <w:basedOn w:val="Normal"/>
    <w:next w:val="Normal"/>
    <w:link w:val="QuoteChar"/>
    <w:uiPriority w:val="29"/>
    <w:qFormat/>
    <w:rsid w:val="00822371"/>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822371"/>
    <w:rPr>
      <w:rFonts w:ascii="Cambria" w:eastAsia="MS Mincho" w:hAnsi="Cambria"/>
      <w:i/>
      <w:iCs/>
      <w:color w:val="000000"/>
      <w:sz w:val="22"/>
      <w:szCs w:val="22"/>
    </w:rPr>
  </w:style>
  <w:style w:type="character" w:styleId="Strong">
    <w:name w:val="Strong"/>
    <w:uiPriority w:val="22"/>
    <w:qFormat/>
    <w:rsid w:val="00822371"/>
    <w:rPr>
      <w:b/>
      <w:bCs/>
    </w:rPr>
  </w:style>
  <w:style w:type="character" w:styleId="Emphasis">
    <w:name w:val="Emphasis"/>
    <w:uiPriority w:val="20"/>
    <w:qFormat/>
    <w:rsid w:val="00822371"/>
    <w:rPr>
      <w:i/>
      <w:iCs/>
    </w:rPr>
  </w:style>
  <w:style w:type="paragraph" w:styleId="IntenseQuote">
    <w:name w:val="Intense Quote"/>
    <w:basedOn w:val="Normal"/>
    <w:next w:val="Normal"/>
    <w:link w:val="IntenseQuoteChar"/>
    <w:uiPriority w:val="30"/>
    <w:qFormat/>
    <w:rsid w:val="00822371"/>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822371"/>
    <w:rPr>
      <w:rFonts w:ascii="Cambria" w:eastAsia="MS Mincho" w:hAnsi="Cambria"/>
      <w:b/>
      <w:bCs/>
      <w:i/>
      <w:iCs/>
      <w:color w:val="4F81BD"/>
      <w:sz w:val="22"/>
      <w:szCs w:val="22"/>
    </w:rPr>
  </w:style>
  <w:style w:type="character" w:styleId="SubtleEmphasis">
    <w:name w:val="Subtle Emphasis"/>
    <w:uiPriority w:val="19"/>
    <w:qFormat/>
    <w:rsid w:val="00822371"/>
    <w:rPr>
      <w:i/>
      <w:iCs/>
      <w:color w:val="808080"/>
    </w:rPr>
  </w:style>
  <w:style w:type="character" w:styleId="IntenseEmphasis">
    <w:name w:val="Intense Emphasis"/>
    <w:uiPriority w:val="21"/>
    <w:qFormat/>
    <w:rsid w:val="00822371"/>
    <w:rPr>
      <w:b/>
      <w:bCs/>
      <w:i/>
      <w:iCs/>
      <w:color w:val="4F81BD"/>
    </w:rPr>
  </w:style>
  <w:style w:type="character" w:styleId="SubtleReference">
    <w:name w:val="Subtle Reference"/>
    <w:uiPriority w:val="31"/>
    <w:qFormat/>
    <w:rsid w:val="00822371"/>
    <w:rPr>
      <w:smallCaps/>
      <w:color w:val="C0504D"/>
      <w:u w:val="single"/>
    </w:rPr>
  </w:style>
  <w:style w:type="character" w:styleId="IntenseReference">
    <w:name w:val="Intense Reference"/>
    <w:uiPriority w:val="32"/>
    <w:qFormat/>
    <w:rsid w:val="00822371"/>
    <w:rPr>
      <w:b/>
      <w:bCs/>
      <w:smallCaps/>
      <w:color w:val="C0504D"/>
      <w:spacing w:val="5"/>
      <w:u w:val="single"/>
    </w:rPr>
  </w:style>
  <w:style w:type="character" w:styleId="BookTitle">
    <w:name w:val="Book Title"/>
    <w:uiPriority w:val="33"/>
    <w:qFormat/>
    <w:rsid w:val="00822371"/>
    <w:rPr>
      <w:b/>
      <w:bCs/>
      <w:smallCaps/>
      <w:spacing w:val="5"/>
    </w:rPr>
  </w:style>
  <w:style w:type="paragraph" w:styleId="TOCHeading">
    <w:name w:val="TOC Heading"/>
    <w:basedOn w:val="Heading1"/>
    <w:next w:val="Normal"/>
    <w:uiPriority w:val="39"/>
    <w:semiHidden/>
    <w:unhideWhenUsed/>
    <w:qFormat/>
    <w:rsid w:val="00822371"/>
    <w:pPr>
      <w:outlineLvl w:val="9"/>
    </w:pPr>
  </w:style>
  <w:style w:type="table" w:styleId="TableGrid">
    <w:name w:val="Table Grid"/>
    <w:basedOn w:val="TableNormal"/>
    <w:uiPriority w:val="59"/>
    <w:rsid w:val="0082237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82237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822371"/>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822371"/>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822371"/>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822371"/>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822371"/>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822371"/>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82237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82237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82237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82237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82237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82237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82237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82237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82237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82237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82237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82237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82237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82237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82237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2237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2237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2237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2237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2237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2237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2237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2237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822371"/>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822371"/>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822371"/>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822371"/>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822371"/>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822371"/>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82237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82237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82237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82237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82237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82237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82237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82237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82237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82237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82237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82237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82237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82237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82237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82237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82237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82237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82237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82237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82237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82237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822371"/>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822371"/>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822371"/>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822371"/>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822371"/>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822371"/>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822371"/>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822371"/>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822371"/>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822371"/>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822371"/>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822371"/>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822371"/>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822371"/>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822371"/>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82237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822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FINAL/Outside%20The%20Box/Outside%20The%20Box%2001%20Heart%20Chec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Outside The Box 01 Heart Check.dotx</Template>
  <TotalTime>47</TotalTime>
  <Pages>13</Pages>
  <Words>4363</Words>
  <Characters>24871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29176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10</cp:revision>
  <cp:lastPrinted>2021-02-04T17:41:00Z</cp:lastPrinted>
  <dcterms:created xsi:type="dcterms:W3CDTF">2023-05-09T20:15:00Z</dcterms:created>
  <dcterms:modified xsi:type="dcterms:W3CDTF">2023-05-14T14:03:00Z</dcterms:modified>
  <cp:category/>
</cp:coreProperties>
</file>